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0872E" w14:textId="77777777" w:rsidR="006B4081" w:rsidRPr="00E577B7" w:rsidRDefault="006B4081" w:rsidP="00B15E9A">
      <w:pPr>
        <w:widowControl w:val="0"/>
        <w:autoSpaceDE w:val="0"/>
        <w:autoSpaceDN w:val="0"/>
        <w:adjustRightInd w:val="0"/>
        <w:spacing w:after="0" w:line="0" w:lineRule="atLeast"/>
        <w:jc w:val="center"/>
        <w:rPr>
          <w:rFonts w:ascii="Arial Narrow" w:eastAsia="Calibri" w:hAnsi="Arial Narrow" w:cstheme="minorHAnsi"/>
          <w:b/>
          <w:bCs/>
          <w:sz w:val="24"/>
          <w:szCs w:val="24"/>
        </w:rPr>
      </w:pPr>
    </w:p>
    <w:p w14:paraId="2B15D257" w14:textId="77777777" w:rsidR="006B4081" w:rsidRPr="00E577B7" w:rsidRDefault="006B4081" w:rsidP="00E577B7">
      <w:pPr>
        <w:pStyle w:val="Ttulo41"/>
        <w:tabs>
          <w:tab w:val="left" w:pos="930"/>
        </w:tabs>
        <w:spacing w:before="89"/>
        <w:ind w:left="0" w:right="49"/>
        <w:jc w:val="center"/>
        <w:rPr>
          <w:rFonts w:ascii="Arial Narrow" w:hAnsi="Arial Narrow"/>
          <w:sz w:val="24"/>
          <w:szCs w:val="24"/>
        </w:rPr>
      </w:pPr>
      <w:r w:rsidRPr="00E577B7">
        <w:rPr>
          <w:rFonts w:ascii="Arial Narrow" w:hAnsi="Arial Narrow"/>
          <w:w w:val="80"/>
          <w:sz w:val="24"/>
          <w:szCs w:val="24"/>
        </w:rPr>
        <w:t>FORMATO</w:t>
      </w:r>
      <w:r w:rsidRPr="00E577B7">
        <w:rPr>
          <w:rFonts w:ascii="Arial Narrow" w:hAnsi="Arial Narrow"/>
          <w:spacing w:val="-7"/>
          <w:w w:val="80"/>
          <w:sz w:val="24"/>
          <w:szCs w:val="24"/>
        </w:rPr>
        <w:t xml:space="preserve"> </w:t>
      </w:r>
      <w:r w:rsidRPr="00E577B7">
        <w:rPr>
          <w:rFonts w:ascii="Arial Narrow" w:hAnsi="Arial Narrow"/>
          <w:w w:val="80"/>
          <w:sz w:val="24"/>
          <w:szCs w:val="24"/>
        </w:rPr>
        <w:t>No.</w:t>
      </w:r>
      <w:r w:rsidRPr="00E577B7">
        <w:rPr>
          <w:rFonts w:ascii="Arial Narrow" w:hAnsi="Arial Narrow"/>
          <w:spacing w:val="-5"/>
          <w:w w:val="80"/>
          <w:sz w:val="24"/>
          <w:szCs w:val="24"/>
        </w:rPr>
        <w:t xml:space="preserve"> </w:t>
      </w:r>
      <w:r w:rsidRPr="00E577B7">
        <w:rPr>
          <w:rFonts w:ascii="Arial Narrow" w:hAnsi="Arial Narrow"/>
          <w:w w:val="80"/>
          <w:sz w:val="24"/>
          <w:szCs w:val="24"/>
        </w:rPr>
        <w:t>01</w:t>
      </w:r>
    </w:p>
    <w:p w14:paraId="789BAB65" w14:textId="49358B49" w:rsidR="006B4081" w:rsidRPr="00E577B7" w:rsidRDefault="006B4081" w:rsidP="00BA5FF1">
      <w:pPr>
        <w:ind w:right="49" w:firstLine="8"/>
        <w:jc w:val="center"/>
        <w:rPr>
          <w:rFonts w:ascii="Arial Narrow" w:hAnsi="Arial Narrow" w:cs="Arial"/>
          <w:b/>
          <w:w w:val="80"/>
          <w:sz w:val="24"/>
          <w:szCs w:val="24"/>
        </w:rPr>
      </w:pPr>
      <w:r w:rsidRPr="00E577B7">
        <w:rPr>
          <w:rFonts w:ascii="Arial Narrow" w:hAnsi="Arial Narrow" w:cs="Arial"/>
          <w:b/>
          <w:spacing w:val="-1"/>
          <w:w w:val="80"/>
          <w:sz w:val="24"/>
          <w:szCs w:val="24"/>
        </w:rPr>
        <w:t xml:space="preserve">CARTA DE PRESENTACIÓN </w:t>
      </w:r>
      <w:r w:rsidRPr="00E577B7">
        <w:rPr>
          <w:rFonts w:ascii="Arial Narrow" w:hAnsi="Arial Narrow" w:cs="Arial"/>
          <w:b/>
          <w:w w:val="80"/>
          <w:sz w:val="24"/>
          <w:szCs w:val="24"/>
        </w:rPr>
        <w:t>DE LA PROPUESTA</w:t>
      </w:r>
      <w:r w:rsidRPr="00E577B7">
        <w:rPr>
          <w:rFonts w:ascii="Arial Narrow" w:hAnsi="Arial Narrow" w:cs="Arial"/>
          <w:b/>
          <w:spacing w:val="1"/>
          <w:w w:val="80"/>
          <w:sz w:val="24"/>
          <w:szCs w:val="24"/>
        </w:rPr>
        <w:t xml:space="preserve"> </w:t>
      </w:r>
    </w:p>
    <w:p w14:paraId="070B4605" w14:textId="2E0677FA" w:rsidR="006B4081" w:rsidRPr="00E577B7" w:rsidRDefault="006B4081" w:rsidP="006B4081">
      <w:pPr>
        <w:jc w:val="both"/>
        <w:rPr>
          <w:rFonts w:ascii="Arial Narrow" w:hAnsi="Arial Narrow" w:cs="Arial"/>
          <w:b/>
          <w:w w:val="80"/>
          <w:sz w:val="24"/>
          <w:szCs w:val="24"/>
        </w:rPr>
      </w:pPr>
      <w:r w:rsidRPr="00E577B7">
        <w:rPr>
          <w:rFonts w:ascii="Arial Narrow" w:hAnsi="Arial Narrow" w:cs="Arial"/>
          <w:b/>
          <w:w w:val="80"/>
          <w:sz w:val="24"/>
          <w:szCs w:val="24"/>
        </w:rPr>
        <w:t>PROCESO DE SELECCIÓN BAJO LA MODALIDAD DE SUBASTA INVERSA No. SASI-005-2026</w:t>
      </w:r>
    </w:p>
    <w:p w14:paraId="5689D8E6" w14:textId="77777777" w:rsidR="006B4081" w:rsidRPr="00E577B7" w:rsidRDefault="006B4081" w:rsidP="006B4081">
      <w:pPr>
        <w:pStyle w:val="Textoindependiente"/>
        <w:ind w:right="49"/>
        <w:rPr>
          <w:rFonts w:ascii="Arial Narrow" w:hAnsi="Arial Narrow" w:cs="Arial"/>
          <w:b/>
          <w:sz w:val="24"/>
          <w:szCs w:val="24"/>
        </w:rPr>
      </w:pPr>
    </w:p>
    <w:p w14:paraId="0152DA68"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pacing w:val="-2"/>
          <w:w w:val="80"/>
          <w:sz w:val="24"/>
          <w:szCs w:val="24"/>
        </w:rPr>
        <w:t xml:space="preserve">Ciudad </w:t>
      </w:r>
      <w:r w:rsidRPr="00E577B7">
        <w:rPr>
          <w:rFonts w:ascii="Arial Narrow" w:hAnsi="Arial Narrow" w:cs="Arial"/>
          <w:spacing w:val="-1"/>
          <w:w w:val="80"/>
          <w:sz w:val="24"/>
          <w:szCs w:val="24"/>
        </w:rPr>
        <w:t>y fecha</w:t>
      </w:r>
      <w:r w:rsidRPr="00E577B7">
        <w:rPr>
          <w:rFonts w:ascii="Arial Narrow" w:hAnsi="Arial Narrow" w:cs="Arial"/>
          <w:spacing w:val="-42"/>
          <w:w w:val="80"/>
          <w:sz w:val="24"/>
          <w:szCs w:val="24"/>
        </w:rPr>
        <w:t xml:space="preserve"> </w:t>
      </w:r>
      <w:r w:rsidRPr="00E577B7">
        <w:rPr>
          <w:rFonts w:ascii="Arial Narrow" w:hAnsi="Arial Narrow" w:cs="Arial"/>
          <w:w w:val="90"/>
          <w:sz w:val="24"/>
          <w:szCs w:val="24"/>
        </w:rPr>
        <w:t>Señores</w:t>
      </w:r>
    </w:p>
    <w:p w14:paraId="62917C01" w14:textId="6148DD37" w:rsidR="006B4081" w:rsidRPr="00E577B7" w:rsidRDefault="002F6A95" w:rsidP="006B4081">
      <w:pPr>
        <w:pStyle w:val="Ttulo41"/>
        <w:spacing w:before="1" w:line="229" w:lineRule="exact"/>
        <w:ind w:left="0" w:right="49"/>
        <w:rPr>
          <w:rFonts w:ascii="Arial Narrow" w:hAnsi="Arial Narrow"/>
          <w:sz w:val="24"/>
          <w:szCs w:val="24"/>
        </w:rPr>
      </w:pPr>
      <w:r w:rsidRPr="00E577B7">
        <w:rPr>
          <w:rFonts w:ascii="Arial Narrow" w:hAnsi="Arial Narrow"/>
          <w:w w:val="90"/>
          <w:sz w:val="24"/>
          <w:szCs w:val="24"/>
        </w:rPr>
        <w:t xml:space="preserve">MUNICIPIO DE </w:t>
      </w:r>
      <w:r w:rsidR="00BA5FF1" w:rsidRPr="00E577B7">
        <w:rPr>
          <w:rFonts w:ascii="Arial Narrow" w:hAnsi="Arial Narrow"/>
          <w:w w:val="90"/>
          <w:sz w:val="24"/>
          <w:szCs w:val="24"/>
        </w:rPr>
        <w:t>MARQUETALIA</w:t>
      </w:r>
    </w:p>
    <w:p w14:paraId="024F235C" w14:textId="77777777" w:rsidR="006B4081" w:rsidRPr="00E577B7" w:rsidRDefault="006B4081" w:rsidP="006B4081">
      <w:pPr>
        <w:pStyle w:val="Textoindependiente"/>
        <w:spacing w:line="229" w:lineRule="exact"/>
        <w:ind w:right="49"/>
        <w:rPr>
          <w:rFonts w:ascii="Arial Narrow" w:hAnsi="Arial Narrow" w:cs="Arial"/>
          <w:sz w:val="24"/>
          <w:szCs w:val="24"/>
        </w:rPr>
      </w:pPr>
      <w:r w:rsidRPr="00E577B7">
        <w:rPr>
          <w:rFonts w:ascii="Arial Narrow" w:hAnsi="Arial Narrow" w:cs="Arial"/>
          <w:w w:val="90"/>
          <w:sz w:val="24"/>
          <w:szCs w:val="24"/>
        </w:rPr>
        <w:t>Ciudad</w:t>
      </w:r>
    </w:p>
    <w:p w14:paraId="310C3C11" w14:textId="77777777" w:rsidR="006B4081" w:rsidRPr="00E577B7" w:rsidRDefault="006B4081" w:rsidP="006B4081">
      <w:pPr>
        <w:pStyle w:val="Textoindependiente"/>
        <w:ind w:right="49"/>
        <w:rPr>
          <w:rFonts w:ascii="Arial Narrow" w:hAnsi="Arial Narrow" w:cs="Arial"/>
          <w:sz w:val="24"/>
          <w:szCs w:val="24"/>
        </w:rPr>
      </w:pPr>
    </w:p>
    <w:p w14:paraId="3D692222" w14:textId="77777777" w:rsidR="006B4081" w:rsidRPr="00E577B7" w:rsidRDefault="006B4081" w:rsidP="006B4081">
      <w:pPr>
        <w:pStyle w:val="Textoindependiente"/>
        <w:spacing w:before="10"/>
        <w:ind w:right="49"/>
        <w:rPr>
          <w:rFonts w:ascii="Arial Narrow" w:hAnsi="Arial Narrow" w:cs="Arial"/>
          <w:sz w:val="24"/>
          <w:szCs w:val="24"/>
        </w:rPr>
      </w:pPr>
    </w:p>
    <w:p w14:paraId="054F478D" w14:textId="238CEABD" w:rsidR="006B4081" w:rsidRPr="00E577B7" w:rsidRDefault="006B4081" w:rsidP="006B4081">
      <w:pPr>
        <w:pStyle w:val="Ttulo41"/>
        <w:spacing w:before="1"/>
        <w:ind w:left="0" w:right="49"/>
        <w:jc w:val="both"/>
        <w:rPr>
          <w:rFonts w:ascii="Arial Narrow" w:hAnsi="Arial Narrow"/>
          <w:spacing w:val="-1"/>
          <w:w w:val="80"/>
          <w:sz w:val="24"/>
          <w:szCs w:val="24"/>
        </w:rPr>
      </w:pPr>
      <w:r w:rsidRPr="00E577B7">
        <w:rPr>
          <w:rFonts w:ascii="Arial Narrow" w:hAnsi="Arial Narrow"/>
          <w:spacing w:val="-1"/>
          <w:w w:val="80"/>
          <w:sz w:val="24"/>
          <w:szCs w:val="24"/>
        </w:rPr>
        <w:t>REFERENCIA:</w:t>
      </w:r>
      <w:r w:rsidRPr="00E577B7">
        <w:rPr>
          <w:rFonts w:ascii="Arial Narrow" w:hAnsi="Arial Narrow"/>
          <w:spacing w:val="-3"/>
          <w:w w:val="80"/>
          <w:sz w:val="24"/>
          <w:szCs w:val="24"/>
        </w:rPr>
        <w:t xml:space="preserve"> </w:t>
      </w:r>
      <w:r w:rsidRPr="00E577B7">
        <w:rPr>
          <w:rFonts w:ascii="Arial Narrow" w:hAnsi="Arial Narrow"/>
          <w:spacing w:val="-1"/>
          <w:w w:val="80"/>
          <w:sz w:val="24"/>
          <w:szCs w:val="24"/>
        </w:rPr>
        <w:t>PROCESO</w:t>
      </w:r>
      <w:r w:rsidRPr="00E577B7">
        <w:rPr>
          <w:rFonts w:ascii="Arial Narrow" w:hAnsi="Arial Narrow"/>
          <w:spacing w:val="-4"/>
          <w:w w:val="80"/>
          <w:sz w:val="24"/>
          <w:szCs w:val="24"/>
        </w:rPr>
        <w:t xml:space="preserve"> </w:t>
      </w:r>
      <w:r w:rsidRPr="00E577B7">
        <w:rPr>
          <w:rFonts w:ascii="Arial Narrow" w:hAnsi="Arial Narrow"/>
          <w:spacing w:val="-1"/>
          <w:w w:val="80"/>
          <w:sz w:val="24"/>
          <w:szCs w:val="24"/>
        </w:rPr>
        <w:t xml:space="preserve">DE </w:t>
      </w:r>
      <w:r w:rsidRPr="00E577B7">
        <w:rPr>
          <w:rFonts w:ascii="Arial Narrow" w:eastAsia="Arial MT" w:hAnsi="Arial Narrow"/>
          <w:bCs w:val="0"/>
          <w:w w:val="80"/>
          <w:sz w:val="24"/>
          <w:szCs w:val="24"/>
        </w:rPr>
        <w:t>SELECCIÓN SUBASTA INVERSA SASI-005-2026</w:t>
      </w:r>
    </w:p>
    <w:p w14:paraId="4D788D7E" w14:textId="77777777" w:rsidR="006B4081" w:rsidRPr="00E577B7" w:rsidRDefault="006B4081" w:rsidP="006B4081">
      <w:pPr>
        <w:pStyle w:val="Textoindependiente"/>
        <w:ind w:right="49"/>
        <w:rPr>
          <w:rFonts w:ascii="Arial Narrow" w:hAnsi="Arial Narrow" w:cs="Arial"/>
          <w:b/>
          <w:sz w:val="24"/>
          <w:szCs w:val="24"/>
        </w:rPr>
      </w:pPr>
    </w:p>
    <w:p w14:paraId="24D8E721" w14:textId="77777777" w:rsidR="006B4081" w:rsidRPr="00E577B7" w:rsidRDefault="006B4081" w:rsidP="006B4081">
      <w:pPr>
        <w:pStyle w:val="Textoindependiente"/>
        <w:spacing w:before="10"/>
        <w:ind w:right="49"/>
        <w:rPr>
          <w:rFonts w:ascii="Arial Narrow" w:hAnsi="Arial Narrow" w:cs="Arial"/>
          <w:b/>
          <w:sz w:val="24"/>
          <w:szCs w:val="24"/>
        </w:rPr>
      </w:pPr>
    </w:p>
    <w:p w14:paraId="302793FD"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Respetados señores:</w:t>
      </w:r>
    </w:p>
    <w:p w14:paraId="796510D2" w14:textId="77777777" w:rsidR="006B4081" w:rsidRPr="00E577B7" w:rsidRDefault="006B4081" w:rsidP="006B4081">
      <w:pPr>
        <w:pStyle w:val="Textoindependiente"/>
        <w:spacing w:before="10"/>
        <w:ind w:right="49"/>
        <w:rPr>
          <w:rFonts w:ascii="Arial Narrow" w:hAnsi="Arial Narrow" w:cs="Arial"/>
          <w:sz w:val="24"/>
          <w:szCs w:val="24"/>
        </w:rPr>
      </w:pPr>
    </w:p>
    <w:p w14:paraId="70E7BF74" w14:textId="61F92187" w:rsidR="006B4081" w:rsidRPr="00E577B7" w:rsidRDefault="006B4081" w:rsidP="00E577B7">
      <w:pPr>
        <w:pStyle w:val="Textoindependiente"/>
        <w:tabs>
          <w:tab w:val="left" w:pos="3623"/>
          <w:tab w:val="left" w:pos="6823"/>
        </w:tabs>
        <w:ind w:right="49"/>
        <w:rPr>
          <w:rFonts w:ascii="Arial Narrow" w:hAnsi="Arial Narrow" w:cs="Arial"/>
          <w:sz w:val="24"/>
          <w:szCs w:val="24"/>
        </w:rPr>
      </w:pPr>
      <w:r w:rsidRPr="00E577B7">
        <w:rPr>
          <w:rFonts w:ascii="Arial Narrow" w:hAnsi="Arial Narrow" w:cs="Arial"/>
          <w:sz w:val="24"/>
          <w:szCs w:val="24"/>
        </w:rPr>
        <w:t>El suscrito,</w:t>
      </w:r>
      <w:r w:rsidRPr="00E577B7">
        <w:rPr>
          <w:rFonts w:ascii="Arial Narrow" w:hAnsi="Arial Narrow" w:cs="Arial"/>
          <w:sz w:val="24"/>
          <w:szCs w:val="24"/>
        </w:rPr>
        <w:tab/>
        <w:t xml:space="preserve">mayor de edad, domiciliado en    , con cédula de ciudadanía </w:t>
      </w:r>
      <w:r w:rsidR="00E577B7">
        <w:rPr>
          <w:rFonts w:ascii="Arial Narrow" w:hAnsi="Arial Narrow" w:cs="Arial"/>
          <w:sz w:val="24"/>
          <w:szCs w:val="24"/>
        </w:rPr>
        <w:t xml:space="preserve"> </w:t>
      </w:r>
      <w:r w:rsidRPr="00E577B7">
        <w:rPr>
          <w:rFonts w:ascii="Arial Narrow" w:hAnsi="Arial Narrow" w:cs="Arial"/>
          <w:sz w:val="24"/>
          <w:szCs w:val="24"/>
        </w:rPr>
        <w:t>Nro.               expedida en</w:t>
      </w:r>
      <w:r w:rsidRPr="00E577B7">
        <w:rPr>
          <w:rFonts w:ascii="Arial Narrow" w:hAnsi="Arial Narrow" w:cs="Arial"/>
          <w:sz w:val="24"/>
          <w:szCs w:val="24"/>
        </w:rPr>
        <w:tab/>
        <w:t xml:space="preserve">, obrando en nombre [propio y/o </w:t>
      </w:r>
      <w:r w:rsidR="00E577B7" w:rsidRPr="00E577B7">
        <w:rPr>
          <w:rFonts w:ascii="Arial Narrow" w:hAnsi="Arial Narrow" w:cs="Arial"/>
          <w:sz w:val="24"/>
          <w:szCs w:val="24"/>
        </w:rPr>
        <w:t>representación] de</w:t>
      </w:r>
      <w:r w:rsidRPr="00E577B7">
        <w:rPr>
          <w:rFonts w:ascii="Arial Narrow" w:hAnsi="Arial Narrow" w:cs="Arial"/>
          <w:sz w:val="24"/>
          <w:szCs w:val="24"/>
        </w:rPr>
        <w:t xml:space="preserve">, me permito presentar propuesta para participar en el proceso de selección que tiene por objeto: </w:t>
      </w:r>
      <w:r w:rsidR="00BA5FF1" w:rsidRPr="00E577B7">
        <w:rPr>
          <w:rFonts w:ascii="Arial Narrow" w:hAnsi="Arial Narrow" w:cs="Arial"/>
          <w:sz w:val="24"/>
          <w:szCs w:val="24"/>
        </w:rPr>
        <w:t>“</w:t>
      </w:r>
      <w:r w:rsidR="00BA5FF1" w:rsidRPr="00E577B7">
        <w:rPr>
          <w:rFonts w:ascii="Arial Narrow" w:hAnsi="Arial Narrow" w:cs="Arial"/>
          <w:b/>
          <w:bCs/>
          <w:sz w:val="24"/>
          <w:szCs w:val="24"/>
        </w:rPr>
        <w:t>ADQUISICIÓN DE UNA MOTOCICLETA CON DESTINO A LA POLICÍA NACIONAL DEL MUNICIPIO DE MARQUETALIA PARA EL ÓPTIMO DESARROLLO DE LOS PROGRAMAS Y PROYECTOS DE SEGURIDAD Y CONVIVENCIA CIUDADANA EN EL MUNICIPIO DE MARQUETALIA POR PARTE DE LA POLICÍA NACIO</w:t>
      </w:r>
      <w:r w:rsidR="00E577B7" w:rsidRPr="00E577B7">
        <w:rPr>
          <w:rFonts w:ascii="Arial Narrow" w:hAnsi="Arial Narrow" w:cs="Arial"/>
          <w:b/>
          <w:bCs/>
          <w:i w:val="0"/>
          <w:sz w:val="24"/>
          <w:szCs w:val="24"/>
        </w:rPr>
        <w:t>NAL ADSCRITA A ESTE MUNICIPI</w:t>
      </w:r>
      <w:bookmarkStart w:id="0" w:name="_GoBack"/>
      <w:bookmarkEnd w:id="0"/>
      <w:r w:rsidR="00E577B7" w:rsidRPr="00E577B7">
        <w:rPr>
          <w:rFonts w:ascii="Arial Narrow" w:hAnsi="Arial Narrow" w:cs="Arial"/>
          <w:b/>
          <w:bCs/>
          <w:i w:val="0"/>
          <w:sz w:val="24"/>
          <w:szCs w:val="24"/>
        </w:rPr>
        <w:t xml:space="preserve">O”. </w:t>
      </w:r>
      <w:r w:rsidRPr="00E577B7">
        <w:rPr>
          <w:rFonts w:ascii="Arial Narrow" w:hAnsi="Arial Narrow" w:cs="Arial"/>
          <w:sz w:val="24"/>
          <w:szCs w:val="24"/>
        </w:rPr>
        <w:t>, de conformidad con lo establecido en el pliego de condiciones electrónico y su complemento.</w:t>
      </w:r>
    </w:p>
    <w:p w14:paraId="05A8AB32" w14:textId="77777777" w:rsidR="006B4081" w:rsidRPr="00E577B7" w:rsidRDefault="006B4081" w:rsidP="006B4081">
      <w:pPr>
        <w:pStyle w:val="Textoindependiente"/>
        <w:spacing w:before="10"/>
        <w:ind w:right="49"/>
        <w:rPr>
          <w:rFonts w:ascii="Arial Narrow" w:hAnsi="Arial Narrow" w:cs="Arial"/>
          <w:sz w:val="24"/>
          <w:szCs w:val="24"/>
        </w:rPr>
      </w:pPr>
    </w:p>
    <w:p w14:paraId="32BC5FED" w14:textId="696DA9CD" w:rsidR="006B4081" w:rsidRPr="00E577B7" w:rsidRDefault="006B4081" w:rsidP="006B4081">
      <w:pPr>
        <w:pStyle w:val="Textoindependiente"/>
        <w:spacing w:before="1"/>
        <w:ind w:right="49"/>
        <w:rPr>
          <w:rFonts w:ascii="Arial Narrow" w:hAnsi="Arial Narrow" w:cs="Arial"/>
          <w:sz w:val="24"/>
          <w:szCs w:val="24"/>
        </w:rPr>
      </w:pPr>
      <w:r w:rsidRPr="00E577B7">
        <w:rPr>
          <w:rFonts w:ascii="Arial Narrow" w:hAnsi="Arial Narrow" w:cs="Arial"/>
          <w:sz w:val="24"/>
          <w:szCs w:val="24"/>
        </w:rPr>
        <w:t xml:space="preserve">Así mismo, en el evento de resultar favorecido con la adjudicación, me comprometo a presentar los documentos requeridos para suscribir el mismo y a efectuar los trámites para la legalización y ejecución del contrato, dentro de los plazos establecidos para el efecto en el pliego de condiciones electrónico y su complemento. Igualmente, me comprometo a ejecutar el objeto contractual de acuerdo con los documentos que hacen parte del proceso de selección, así como los del contrato, los precios de esta propuesta o los que se ofrezcan en desarrollo del proceso y las demás estipulaciones de esta, en las partes aceptadas por el </w:t>
      </w:r>
      <w:r w:rsidR="00BA5FF1" w:rsidRPr="00E577B7">
        <w:rPr>
          <w:rFonts w:ascii="Arial Narrow" w:hAnsi="Arial Narrow" w:cs="Arial"/>
          <w:sz w:val="24"/>
          <w:szCs w:val="24"/>
        </w:rPr>
        <w:t>municipio de Marquetalia</w:t>
      </w:r>
      <w:r w:rsidRPr="00E577B7">
        <w:rPr>
          <w:rFonts w:ascii="Arial Narrow" w:hAnsi="Arial Narrow" w:cs="Arial"/>
          <w:sz w:val="24"/>
          <w:szCs w:val="24"/>
        </w:rPr>
        <w:t xml:space="preserve"> </w:t>
      </w:r>
    </w:p>
    <w:p w14:paraId="7FB8DADD" w14:textId="77777777" w:rsidR="006B4081" w:rsidRPr="00E577B7" w:rsidRDefault="006B4081" w:rsidP="006B4081">
      <w:pPr>
        <w:pStyle w:val="Textoindependiente"/>
        <w:spacing w:before="9"/>
        <w:ind w:right="49"/>
        <w:rPr>
          <w:rFonts w:ascii="Arial Narrow" w:hAnsi="Arial Narrow" w:cs="Arial"/>
          <w:sz w:val="24"/>
          <w:szCs w:val="24"/>
        </w:rPr>
      </w:pPr>
    </w:p>
    <w:p w14:paraId="71B15355" w14:textId="77777777" w:rsidR="006B4081" w:rsidRPr="00E577B7" w:rsidRDefault="006B4081" w:rsidP="006B4081">
      <w:pPr>
        <w:pStyle w:val="Textoindependiente"/>
        <w:spacing w:before="1"/>
        <w:ind w:right="49"/>
        <w:rPr>
          <w:rFonts w:ascii="Arial Narrow" w:hAnsi="Arial Narrow" w:cs="Arial"/>
          <w:sz w:val="24"/>
          <w:szCs w:val="24"/>
        </w:rPr>
      </w:pPr>
      <w:r w:rsidRPr="00E577B7">
        <w:rPr>
          <w:rFonts w:ascii="Arial Narrow" w:hAnsi="Arial Narrow" w:cs="Arial"/>
          <w:sz w:val="24"/>
          <w:szCs w:val="24"/>
        </w:rPr>
        <w:t>En mi calidad de proponente declaro lo siguiente:</w:t>
      </w:r>
    </w:p>
    <w:p w14:paraId="3AD6D83E" w14:textId="77777777" w:rsidR="006B4081" w:rsidRPr="00E577B7" w:rsidRDefault="006B4081" w:rsidP="006B4081">
      <w:pPr>
        <w:pStyle w:val="Textoindependiente"/>
        <w:spacing w:before="1"/>
        <w:ind w:right="49"/>
        <w:rPr>
          <w:rFonts w:ascii="Arial Narrow" w:hAnsi="Arial Narrow" w:cs="Arial"/>
          <w:sz w:val="24"/>
          <w:szCs w:val="24"/>
        </w:rPr>
      </w:pPr>
    </w:p>
    <w:p w14:paraId="6B6448E2" w14:textId="77777777" w:rsidR="00544A77" w:rsidRPr="00E577B7" w:rsidRDefault="00544A77" w:rsidP="006B4081">
      <w:pPr>
        <w:pStyle w:val="Textoindependiente"/>
        <w:spacing w:before="1"/>
        <w:ind w:right="49"/>
        <w:rPr>
          <w:rFonts w:ascii="Arial Narrow" w:hAnsi="Arial Narrow" w:cs="Arial"/>
          <w:sz w:val="24"/>
          <w:szCs w:val="24"/>
        </w:rPr>
      </w:pPr>
    </w:p>
    <w:p w14:paraId="5F329FCF" w14:textId="77777777" w:rsidR="006B4081" w:rsidRPr="00E577B7" w:rsidRDefault="006B4081" w:rsidP="006B4081">
      <w:pPr>
        <w:pStyle w:val="Textoindependiente"/>
        <w:widowControl w:val="0"/>
        <w:numPr>
          <w:ilvl w:val="0"/>
          <w:numId w:val="61"/>
        </w:numPr>
        <w:autoSpaceDE w:val="0"/>
        <w:autoSpaceDN w:val="0"/>
        <w:ind w:right="49"/>
        <w:rPr>
          <w:rFonts w:ascii="Arial Narrow" w:hAnsi="Arial Narrow" w:cs="Arial"/>
          <w:b/>
          <w:sz w:val="24"/>
          <w:szCs w:val="24"/>
        </w:rPr>
      </w:pPr>
      <w:r w:rsidRPr="00E577B7">
        <w:rPr>
          <w:rFonts w:ascii="Arial Narrow" w:hAnsi="Arial Narrow" w:cs="Arial"/>
          <w:b/>
          <w:sz w:val="24"/>
          <w:szCs w:val="24"/>
        </w:rPr>
        <w:t>ASPECTOS GENERALES</w:t>
      </w:r>
    </w:p>
    <w:p w14:paraId="3429A782" w14:textId="77777777" w:rsidR="006B4081" w:rsidRPr="00E577B7" w:rsidRDefault="006B4081" w:rsidP="006B4081">
      <w:pPr>
        <w:pStyle w:val="Textoindependiente"/>
        <w:ind w:left="360" w:right="49"/>
        <w:rPr>
          <w:rFonts w:ascii="Arial Narrow" w:hAnsi="Arial Narrow" w:cs="Arial"/>
          <w:b/>
          <w:sz w:val="24"/>
          <w:szCs w:val="24"/>
        </w:rPr>
      </w:pPr>
    </w:p>
    <w:p w14:paraId="3D0C01DD"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 xml:space="preserve">Que conozco el pliego de condiciones electrónico y su complemento del proceso de selección en referencia, su </w:t>
      </w:r>
      <w:r w:rsidRPr="00E577B7">
        <w:rPr>
          <w:rFonts w:ascii="Arial Narrow" w:hAnsi="Arial Narrow" w:cs="Arial"/>
          <w:b/>
          <w:sz w:val="24"/>
          <w:szCs w:val="24"/>
        </w:rPr>
        <w:t>Anexo Técnico</w:t>
      </w:r>
      <w:r w:rsidRPr="00E577B7">
        <w:rPr>
          <w:rFonts w:ascii="Arial Narrow" w:hAnsi="Arial Narrow" w:cs="Arial"/>
          <w:sz w:val="24"/>
          <w:szCs w:val="24"/>
        </w:rPr>
        <w:t xml:space="preserve"> junto con los demás anexos que conforman el pliego de condiciones que hace parte de este e informaciones sobre preguntas y respuestas, así como los demás documentos relacionados con el objeto a desarrollar y acepto cumplir todos los requisitos en ellos exigidos.</w:t>
      </w:r>
    </w:p>
    <w:p w14:paraId="10B05ABF"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Igualmente, declaro bajo la gravedad del juramento, que toda la información aportada y contenida en mi propuesta es veraz y susceptible de comprobación.</w:t>
      </w:r>
    </w:p>
    <w:p w14:paraId="58961499" w14:textId="77777777" w:rsidR="006B4081" w:rsidRPr="00E577B7" w:rsidRDefault="006B4081" w:rsidP="006B4081">
      <w:pPr>
        <w:pStyle w:val="Prrafodelista"/>
        <w:widowControl w:val="0"/>
        <w:numPr>
          <w:ilvl w:val="0"/>
          <w:numId w:val="62"/>
        </w:numPr>
        <w:tabs>
          <w:tab w:val="left" w:pos="1170"/>
        </w:tabs>
        <w:autoSpaceDE w:val="0"/>
        <w:autoSpaceDN w:val="0"/>
        <w:spacing w:after="0" w:line="229" w:lineRule="exact"/>
        <w:ind w:right="49"/>
        <w:contextualSpacing w:val="0"/>
        <w:jc w:val="both"/>
        <w:rPr>
          <w:rFonts w:ascii="Arial Narrow" w:hAnsi="Arial Narrow" w:cs="Arial"/>
          <w:sz w:val="24"/>
          <w:szCs w:val="24"/>
        </w:rPr>
      </w:pPr>
      <w:r w:rsidRPr="00E577B7">
        <w:rPr>
          <w:rFonts w:ascii="Arial Narrow" w:hAnsi="Arial Narrow" w:cs="Arial"/>
          <w:sz w:val="24"/>
          <w:szCs w:val="24"/>
        </w:rPr>
        <w:t>Que acepto las condiciones y demás exigencias para la ejecución del contrato.</w:t>
      </w:r>
    </w:p>
    <w:p w14:paraId="10A108CD"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Que en caso de que se me adjudique el contrato me comprometo a ejecutar el contrato dentro de los plazos contractuales, de acuerdo con lo establecido en los documentos del proceso de selección.</w:t>
      </w:r>
    </w:p>
    <w:p w14:paraId="0CDB6470"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Que 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57A8C67F" w14:textId="77777777" w:rsidR="006B4081" w:rsidRPr="00E577B7" w:rsidRDefault="006B4081" w:rsidP="006B4081">
      <w:pPr>
        <w:pStyle w:val="Prrafodelista"/>
        <w:widowControl w:val="0"/>
        <w:numPr>
          <w:ilvl w:val="0"/>
          <w:numId w:val="62"/>
        </w:numPr>
        <w:tabs>
          <w:tab w:val="left" w:pos="1170"/>
        </w:tabs>
        <w:autoSpaceDE w:val="0"/>
        <w:autoSpaceDN w:val="0"/>
        <w:spacing w:after="0" w:line="237" w:lineRule="auto"/>
        <w:ind w:right="49"/>
        <w:contextualSpacing w:val="0"/>
        <w:jc w:val="both"/>
        <w:rPr>
          <w:rFonts w:ascii="Arial Narrow" w:hAnsi="Arial Narrow" w:cs="Arial"/>
          <w:sz w:val="24"/>
          <w:szCs w:val="24"/>
        </w:rPr>
      </w:pPr>
      <w:r w:rsidRPr="00E577B7">
        <w:rPr>
          <w:rFonts w:ascii="Arial Narrow" w:hAnsi="Arial Narrow" w:cs="Arial"/>
          <w:sz w:val="24"/>
          <w:szCs w:val="24"/>
        </w:rPr>
        <w:t>Que ni el proponente, y/o su representante legal o alguno de los socios del proponente, aparecen relacionados en la Orden Ejecutiva No. 12.798 del Gobierno de los Estados Unidos de América, conocida como Lista Clinton.</w:t>
      </w:r>
    </w:p>
    <w:p w14:paraId="00D3DD9E" w14:textId="77777777" w:rsidR="006B4081" w:rsidRPr="00E577B7" w:rsidRDefault="006B4081" w:rsidP="006B4081">
      <w:pPr>
        <w:pStyle w:val="Prrafodelista"/>
        <w:widowControl w:val="0"/>
        <w:numPr>
          <w:ilvl w:val="0"/>
          <w:numId w:val="62"/>
        </w:numPr>
        <w:tabs>
          <w:tab w:val="left" w:pos="1170"/>
        </w:tabs>
        <w:autoSpaceDE w:val="0"/>
        <w:autoSpaceDN w:val="0"/>
        <w:spacing w:before="89"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 xml:space="preserve">Que NINGUNO de los documentos de nuestra propuesta cuentan con reserva legal y por lo tanto podrán ser publicados por la entidad en el Sistema Electrónico para la Contratación Pública – portal </w:t>
      </w:r>
      <w:r w:rsidRPr="00E577B7">
        <w:rPr>
          <w:rFonts w:ascii="Arial Narrow" w:hAnsi="Arial Narrow" w:cs="Arial"/>
          <w:sz w:val="24"/>
          <w:szCs w:val="24"/>
        </w:rPr>
        <w:lastRenderedPageBreak/>
        <w:t>SECOP II. (En caso de contar con reserva legal deberá indicar las disposiciones legales que le sirven de fundamento y a cuáles documentos aplica).</w:t>
      </w:r>
    </w:p>
    <w:p w14:paraId="5AE9A3F4"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Que NO __ SI __</w:t>
      </w:r>
      <w:r w:rsidRPr="00E577B7">
        <w:rPr>
          <w:rFonts w:ascii="Arial Narrow" w:hAnsi="Arial Narrow" w:cs="Arial"/>
          <w:spacing w:val="-1"/>
          <w:w w:val="85"/>
          <w:sz w:val="24"/>
          <w:szCs w:val="24"/>
        </w:rPr>
        <w:t xml:space="preserve"> </w:t>
      </w:r>
      <w:r w:rsidRPr="00E577B7">
        <w:rPr>
          <w:rFonts w:ascii="Arial Narrow" w:hAnsi="Arial Narrow" w:cs="Arial"/>
          <w:color w:val="4F81BD" w:themeColor="accent1"/>
          <w:sz w:val="24"/>
          <w:szCs w:val="24"/>
        </w:rPr>
        <w:t>(marque con una X)</w:t>
      </w:r>
      <w:r w:rsidRPr="00E577B7">
        <w:rPr>
          <w:rFonts w:ascii="Arial Narrow" w:hAnsi="Arial Narrow" w:cs="Arial"/>
          <w:b/>
          <w:color w:val="2D74B5"/>
          <w:w w:val="85"/>
          <w:sz w:val="24"/>
          <w:szCs w:val="24"/>
        </w:rPr>
        <w:t xml:space="preserve"> </w:t>
      </w:r>
      <w:r w:rsidRPr="00E577B7">
        <w:rPr>
          <w:rFonts w:ascii="Arial Narrow" w:hAnsi="Arial Narrow" w:cs="Arial"/>
          <w:sz w:val="24"/>
          <w:szCs w:val="24"/>
        </w:rPr>
        <w:t>nos han hecho efectiva la garantía de seriedad de oferta u otra garantía, ni ha realizado el pago para evitar la ejecución de esta en la etapa precontractual, ni ha sido sancionada en la etapa contractual (multas o penal pecuniaria) por entidades públicas o privadas en los últimos cuatro (4) años.</w:t>
      </w:r>
    </w:p>
    <w:p w14:paraId="5043B244" w14:textId="7777777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Que como proponente cuento con la capacidad suficiente para ejecutar el contrato derivado del presente proceso exigida en el pliego de condiciones electrónico y su complemento.</w:t>
      </w:r>
    </w:p>
    <w:p w14:paraId="501AABDA" w14:textId="693F687F"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 xml:space="preserve">Con la suscripción de la presente AUTORIZO al </w:t>
      </w:r>
      <w:r w:rsidR="00BA5FF1" w:rsidRPr="00E577B7">
        <w:rPr>
          <w:rFonts w:ascii="Arial Narrow" w:hAnsi="Arial Narrow" w:cs="Arial"/>
          <w:sz w:val="24"/>
          <w:szCs w:val="24"/>
        </w:rPr>
        <w:t>Municipio de Marquetalia</w:t>
      </w:r>
      <w:r w:rsidRPr="00E577B7">
        <w:rPr>
          <w:rFonts w:ascii="Arial Narrow" w:hAnsi="Arial Narrow" w:cs="Arial"/>
          <w:sz w:val="24"/>
          <w:szCs w:val="24"/>
        </w:rPr>
        <w:t xml:space="preserve">, que los actos administrativos que se expidan dentro del presente proceso de selección me sean notificados electrónicamente (a mi representada), de acuerdo con lo previsto en los artículos 53, 56 y 67 numeral 1° de la Ley 1437 de 2011 a la siguiente dirección electrónica (indicar correo electrónico de notificación): ___________________________________. </w:t>
      </w:r>
    </w:p>
    <w:p w14:paraId="2A3F992C" w14:textId="262D44B7"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 xml:space="preserve">Con la suscripción de la presente AUTORIZO al </w:t>
      </w:r>
      <w:r w:rsidR="00BA5FF1" w:rsidRPr="00E577B7">
        <w:rPr>
          <w:rFonts w:ascii="Arial Narrow" w:hAnsi="Arial Narrow" w:cs="Arial"/>
          <w:sz w:val="24"/>
          <w:szCs w:val="24"/>
        </w:rPr>
        <w:t>Municipio de Marquetalia</w:t>
      </w:r>
      <w:r w:rsidRPr="00E577B7">
        <w:rPr>
          <w:rFonts w:ascii="Arial Narrow" w:hAnsi="Arial Narrow" w:cs="Arial"/>
          <w:sz w:val="24"/>
          <w:szCs w:val="24"/>
        </w:rPr>
        <w:t>, para que realice las consultas pertinentes en la página web de la Policía Nacional, Contraloría General de la República, Procuraduría General de la Nación, y el Sistema del Registro Nacional de Medidas Correctivas, con el fin de verificar que el PROPONENTE (persona jurídica) y el REPRESENTANTE LEGAL (persona natural) no se encuentran reportados con inhabilidades o incompatibilidades para contratar con el Estado de conformidad con la normatividad legal vigente.</w:t>
      </w:r>
    </w:p>
    <w:p w14:paraId="64E3F1B1" w14:textId="7D687E9F" w:rsidR="006B4081" w:rsidRPr="00E577B7" w:rsidRDefault="006B4081" w:rsidP="006B4081">
      <w:pPr>
        <w:pStyle w:val="Prrafodelista"/>
        <w:widowControl w:val="0"/>
        <w:numPr>
          <w:ilvl w:val="0"/>
          <w:numId w:val="62"/>
        </w:numPr>
        <w:tabs>
          <w:tab w:val="left" w:pos="1170"/>
        </w:tabs>
        <w:autoSpaceDE w:val="0"/>
        <w:autoSpaceDN w:val="0"/>
        <w:spacing w:after="0" w:line="240" w:lineRule="auto"/>
        <w:ind w:right="49"/>
        <w:contextualSpacing w:val="0"/>
        <w:jc w:val="both"/>
        <w:rPr>
          <w:rFonts w:ascii="Arial Narrow" w:hAnsi="Arial Narrow" w:cs="Arial"/>
          <w:sz w:val="24"/>
          <w:szCs w:val="24"/>
        </w:rPr>
      </w:pPr>
      <w:r w:rsidRPr="00E577B7">
        <w:rPr>
          <w:rFonts w:ascii="Arial Narrow" w:hAnsi="Arial Narrow" w:cs="Arial"/>
          <w:sz w:val="24"/>
          <w:szCs w:val="24"/>
        </w:rPr>
        <w:t>Que he leído y acepto lo establecido en el Manual de Uso y Condicione</w:t>
      </w:r>
      <w:r w:rsidR="00E577B7" w:rsidRPr="00E577B7">
        <w:rPr>
          <w:rFonts w:ascii="Arial Narrow" w:hAnsi="Arial Narrow" w:cs="Arial"/>
          <w:sz w:val="24"/>
          <w:szCs w:val="24"/>
        </w:rPr>
        <w:t xml:space="preserve">s de la plataforma del SECOP </w:t>
      </w:r>
    </w:p>
    <w:p w14:paraId="22C40A60" w14:textId="77777777" w:rsidR="006B4081" w:rsidRPr="00E577B7" w:rsidRDefault="006B4081" w:rsidP="006B4081">
      <w:pPr>
        <w:pStyle w:val="Textoindependiente"/>
        <w:spacing w:before="6"/>
        <w:ind w:right="49"/>
        <w:rPr>
          <w:rFonts w:ascii="Arial Narrow" w:hAnsi="Arial Narrow" w:cs="Arial"/>
          <w:sz w:val="24"/>
          <w:szCs w:val="24"/>
        </w:rPr>
      </w:pPr>
    </w:p>
    <w:p w14:paraId="55CEDC8A" w14:textId="77777777" w:rsidR="006B4081" w:rsidRPr="00E577B7" w:rsidRDefault="006B4081" w:rsidP="006B4081">
      <w:pPr>
        <w:pStyle w:val="Textoindependiente"/>
        <w:widowControl w:val="0"/>
        <w:numPr>
          <w:ilvl w:val="0"/>
          <w:numId w:val="61"/>
        </w:numPr>
        <w:autoSpaceDE w:val="0"/>
        <w:autoSpaceDN w:val="0"/>
        <w:spacing w:before="1"/>
        <w:ind w:right="49"/>
        <w:rPr>
          <w:rFonts w:ascii="Arial Narrow" w:hAnsi="Arial Narrow" w:cs="Arial"/>
          <w:b/>
          <w:sz w:val="24"/>
          <w:szCs w:val="24"/>
        </w:rPr>
      </w:pPr>
      <w:r w:rsidRPr="00E577B7">
        <w:rPr>
          <w:rFonts w:ascii="Arial Narrow" w:hAnsi="Arial Narrow" w:cs="Arial"/>
          <w:b/>
          <w:sz w:val="24"/>
          <w:szCs w:val="24"/>
        </w:rPr>
        <w:t>FRENTE AL PACTO DE PROBIDAD</w:t>
      </w:r>
    </w:p>
    <w:p w14:paraId="7BEF87E6" w14:textId="77777777" w:rsidR="006B4081" w:rsidRPr="00E577B7" w:rsidRDefault="006B4081" w:rsidP="006B4081">
      <w:pPr>
        <w:pStyle w:val="Textoindependiente"/>
        <w:ind w:right="49"/>
        <w:rPr>
          <w:rFonts w:ascii="Arial Narrow" w:hAnsi="Arial Narrow" w:cs="Arial"/>
          <w:sz w:val="24"/>
          <w:szCs w:val="24"/>
        </w:rPr>
      </w:pPr>
    </w:p>
    <w:p w14:paraId="2F3D86BB"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En mi calidad de proponente, con la firma de la presente carta me comprometo a:</w:t>
      </w:r>
    </w:p>
    <w:p w14:paraId="6666774B" w14:textId="77777777" w:rsidR="006B4081" w:rsidRPr="00E577B7" w:rsidRDefault="006B4081" w:rsidP="006B4081">
      <w:pPr>
        <w:pStyle w:val="Textoindependiente"/>
        <w:spacing w:before="10"/>
        <w:ind w:right="49"/>
        <w:rPr>
          <w:rFonts w:ascii="Arial Narrow" w:hAnsi="Arial Narrow" w:cs="Arial"/>
          <w:sz w:val="24"/>
          <w:szCs w:val="24"/>
        </w:rPr>
      </w:pPr>
    </w:p>
    <w:p w14:paraId="03FB5D67" w14:textId="77777777" w:rsidR="006B4081" w:rsidRPr="00E577B7" w:rsidRDefault="006B4081" w:rsidP="006B4081">
      <w:pPr>
        <w:pStyle w:val="Prrafodelista"/>
        <w:widowControl w:val="0"/>
        <w:numPr>
          <w:ilvl w:val="0"/>
          <w:numId w:val="63"/>
        </w:numPr>
        <w:tabs>
          <w:tab w:val="left" w:pos="851"/>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Actuar en la presente contratación, con estricto apego a las normas jurídicas y éticas propias de este tipo de procedimientos y conforme al principio de buena fe, transparencia y equidad.</w:t>
      </w:r>
    </w:p>
    <w:p w14:paraId="5D3AF422" w14:textId="0BB4101E"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Abstenerme de realizar u ofrecer, directa o indirectamente, pagos de comisiones o dádivas, o de utilizar medios de presión a funcionarios del </w:t>
      </w:r>
      <w:r w:rsidR="00BA5FF1" w:rsidRPr="00E577B7">
        <w:rPr>
          <w:rFonts w:ascii="Arial Narrow" w:hAnsi="Arial Narrow" w:cs="Arial"/>
          <w:sz w:val="24"/>
          <w:szCs w:val="24"/>
        </w:rPr>
        <w:t>Municipio de Marquetalia</w:t>
      </w:r>
      <w:r w:rsidRPr="00E577B7">
        <w:rPr>
          <w:rFonts w:ascii="Arial Narrow" w:hAnsi="Arial Narrow" w:cs="Arial"/>
          <w:sz w:val="24"/>
          <w:szCs w:val="24"/>
        </w:rPr>
        <w:t xml:space="preserve"> con el fin de obtener favorecimientos en la decisión de adjudicación, lograr cambios en el contrato, evadir impuestos, derechos, licencias o cualquier otra obligación legal.</w:t>
      </w:r>
    </w:p>
    <w:p w14:paraId="39B4B3A3" w14:textId="77777777"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w:t>
      </w:r>
    </w:p>
    <w:p w14:paraId="645C54A5" w14:textId="77777777"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Cumplir con rigor las exigencias que haga la entidad contratante en el curso del procedimiento de selección.</w:t>
      </w:r>
    </w:p>
    <w:p w14:paraId="45283561" w14:textId="77777777"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Utilizar las oportunidades y mecanismos jurídicos que la ley pone a disposición, con estricta sujeción al principio de la buena fe, evitando cualquier forma de abuso del derecho.</w:t>
      </w:r>
    </w:p>
    <w:p w14:paraId="3294923F" w14:textId="77777777"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No utilizar, en la etapa de evaluación de las propuestas, argumentos sobre incumplimiento de requisitos diferentes a los establecidos en los pliegos de condiciones para efectos de buscar la descalificación de mis competidores o modificar el orden de elegibilidad de las propuestas.</w:t>
      </w:r>
    </w:p>
    <w:p w14:paraId="08BB43B9" w14:textId="77777777"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Adoptar las medidas necesarias para que ningún miembro del personal de mi Empresa, incurra en conductas violatorias del presente pacto.</w:t>
      </w:r>
    </w:p>
    <w:p w14:paraId="1321B29A" w14:textId="50972194" w:rsidR="006B4081" w:rsidRPr="00E577B7" w:rsidRDefault="006B4081" w:rsidP="006B4081">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Denunciar con la debida justificación y de manera inmediata ante </w:t>
      </w:r>
      <w:r w:rsidR="00D45EE6" w:rsidRPr="00E577B7">
        <w:rPr>
          <w:rFonts w:ascii="Arial Narrow" w:hAnsi="Arial Narrow" w:cs="Arial"/>
          <w:sz w:val="24"/>
          <w:szCs w:val="24"/>
        </w:rPr>
        <w:t>los</w:t>
      </w:r>
      <w:r w:rsidRPr="00E577B7">
        <w:rPr>
          <w:rFonts w:ascii="Arial Narrow" w:hAnsi="Arial Narrow" w:cs="Arial"/>
          <w:sz w:val="24"/>
          <w:szCs w:val="24"/>
        </w:rPr>
        <w:t xml:space="preserve"> órganos de control, cualquier actuación irregular ejecutada por funcionarios y/o los proponentes</w:t>
      </w:r>
    </w:p>
    <w:p w14:paraId="7CAA1534" w14:textId="51BFE7B3" w:rsidR="006B4081" w:rsidRPr="00E577B7" w:rsidRDefault="006B4081" w:rsidP="00E577B7">
      <w:pPr>
        <w:pStyle w:val="Prrafodelista"/>
        <w:widowControl w:val="0"/>
        <w:numPr>
          <w:ilvl w:val="0"/>
          <w:numId w:val="63"/>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EN CASO DE INCUMPLIR LOS COMPROMISOS AQUÍ ENUNCIADOS ME COMPROMETO A ACATAR LO SIGUIENTE: Reconocimiento público del comportamiento desarrollado dentro del proceso contractual, el cual autorizo a publicar en la página Web del </w:t>
      </w:r>
      <w:r w:rsidR="00BA5FF1" w:rsidRPr="00E577B7">
        <w:rPr>
          <w:rFonts w:ascii="Arial Narrow" w:hAnsi="Arial Narrow" w:cs="Arial"/>
          <w:sz w:val="24"/>
          <w:szCs w:val="24"/>
        </w:rPr>
        <w:t>Municipio de Marquetalia</w:t>
      </w:r>
      <w:r w:rsidRPr="00E577B7">
        <w:rPr>
          <w:rFonts w:ascii="Arial Narrow" w:hAnsi="Arial Narrow" w:cs="Arial"/>
          <w:sz w:val="24"/>
          <w:szCs w:val="24"/>
        </w:rPr>
        <w:t>.</w:t>
      </w:r>
    </w:p>
    <w:p w14:paraId="4A2898B1" w14:textId="77777777" w:rsidR="00E577B7" w:rsidRPr="00E577B7" w:rsidRDefault="00E577B7" w:rsidP="00E577B7">
      <w:pPr>
        <w:pStyle w:val="Prrafodelista"/>
        <w:widowControl w:val="0"/>
        <w:tabs>
          <w:tab w:val="left" w:pos="567"/>
        </w:tabs>
        <w:autoSpaceDE w:val="0"/>
        <w:autoSpaceDN w:val="0"/>
        <w:spacing w:after="0" w:line="240" w:lineRule="auto"/>
        <w:ind w:left="567" w:right="49"/>
        <w:contextualSpacing w:val="0"/>
        <w:jc w:val="both"/>
        <w:rPr>
          <w:rFonts w:ascii="Arial Narrow" w:hAnsi="Arial Narrow" w:cs="Arial"/>
          <w:sz w:val="24"/>
          <w:szCs w:val="24"/>
        </w:rPr>
      </w:pPr>
    </w:p>
    <w:p w14:paraId="23FC57CA" w14:textId="77777777" w:rsidR="006B4081" w:rsidRPr="00E577B7" w:rsidRDefault="006B4081" w:rsidP="006B4081">
      <w:pPr>
        <w:pStyle w:val="Textoindependiente"/>
        <w:widowControl w:val="0"/>
        <w:numPr>
          <w:ilvl w:val="0"/>
          <w:numId w:val="61"/>
        </w:numPr>
        <w:autoSpaceDE w:val="0"/>
        <w:autoSpaceDN w:val="0"/>
        <w:spacing w:before="1"/>
        <w:ind w:right="49"/>
        <w:rPr>
          <w:rFonts w:ascii="Arial Narrow" w:hAnsi="Arial Narrow" w:cs="Arial"/>
          <w:b/>
          <w:sz w:val="24"/>
          <w:szCs w:val="24"/>
        </w:rPr>
      </w:pPr>
      <w:r w:rsidRPr="00E577B7">
        <w:rPr>
          <w:rFonts w:ascii="Arial Narrow" w:hAnsi="Arial Narrow" w:cs="Arial"/>
          <w:b/>
          <w:sz w:val="24"/>
          <w:szCs w:val="24"/>
        </w:rPr>
        <w:t>FRENTE A LAS INHABILIDADES E INCOMPATIBILIDADES.</w:t>
      </w:r>
    </w:p>
    <w:p w14:paraId="22C0A971" w14:textId="77777777" w:rsidR="006B4081" w:rsidRPr="00E577B7" w:rsidRDefault="006B4081" w:rsidP="006B4081">
      <w:pPr>
        <w:pStyle w:val="Textoindependiente"/>
        <w:ind w:right="49"/>
        <w:rPr>
          <w:rFonts w:ascii="Arial Narrow" w:hAnsi="Arial Narrow" w:cs="Arial"/>
          <w:sz w:val="24"/>
          <w:szCs w:val="24"/>
        </w:rPr>
      </w:pPr>
    </w:p>
    <w:p w14:paraId="54310B59" w14:textId="77777777" w:rsidR="006B4081" w:rsidRPr="00E577B7" w:rsidRDefault="006B4081" w:rsidP="006B4081">
      <w:pPr>
        <w:ind w:right="49"/>
        <w:jc w:val="both"/>
        <w:rPr>
          <w:rFonts w:ascii="Arial Narrow" w:hAnsi="Arial Narrow" w:cs="Arial"/>
          <w:sz w:val="24"/>
          <w:szCs w:val="24"/>
        </w:rPr>
      </w:pPr>
      <w:r w:rsidRPr="00E577B7">
        <w:rPr>
          <w:rFonts w:ascii="Arial Narrow" w:hAnsi="Arial Narrow" w:cs="Arial"/>
          <w:sz w:val="24"/>
          <w:szCs w:val="24"/>
        </w:rPr>
        <w:t xml:space="preserve">Que con la firma de la presente carta bajo la gravedad del juramento, manifiesto que el proponente </w:t>
      </w:r>
      <w:r w:rsidRPr="00E577B7">
        <w:rPr>
          <w:rFonts w:ascii="Arial Narrow" w:hAnsi="Arial Narrow" w:cs="Arial"/>
          <w:sz w:val="24"/>
          <w:szCs w:val="24"/>
          <w:u w:val="single"/>
        </w:rPr>
        <w:t>(o los integrantes del proponente plural si el mismo es un consorcio o unión temporal, o los socios que lo conforman)</w:t>
      </w:r>
      <w:r w:rsidRPr="00E577B7">
        <w:rPr>
          <w:rFonts w:ascii="Arial Narrow" w:hAnsi="Arial Narrow" w:cs="Arial"/>
          <w:sz w:val="24"/>
          <w:szCs w:val="24"/>
        </w:rPr>
        <w:t xml:space="preserve"> no se encuentra incurso dentro de las inhabilidades, incompatibilidades o prohibiciones o conflictos de intereses, establecidos en la Constitución Política, la Ley 80 de 1993 adicionada por la Ley </w:t>
      </w:r>
      <w:r w:rsidRPr="00E577B7">
        <w:rPr>
          <w:rFonts w:ascii="Arial Narrow" w:hAnsi="Arial Narrow" w:cs="Arial"/>
          <w:sz w:val="24"/>
          <w:szCs w:val="24"/>
        </w:rPr>
        <w:lastRenderedPageBreak/>
        <w:t>1150 de 2007, Ley 1474 de 2011, artículo 60 de la Ley 610 de 2000, en los artículos 1º, 2º, 3º. 4º, 5, 84 parágrafo 2º y 90 de la Ley 1474 de 2011, y las demás normas pertinentes.</w:t>
      </w:r>
    </w:p>
    <w:p w14:paraId="788D311E" w14:textId="77777777" w:rsidR="006B4081" w:rsidRPr="00E577B7" w:rsidRDefault="006B4081" w:rsidP="006B4081">
      <w:pPr>
        <w:pStyle w:val="Textoindependiente"/>
        <w:ind w:right="49"/>
        <w:rPr>
          <w:rFonts w:ascii="Arial Narrow" w:hAnsi="Arial Narrow" w:cs="Arial"/>
          <w:sz w:val="24"/>
          <w:szCs w:val="24"/>
        </w:rPr>
      </w:pPr>
    </w:p>
    <w:p w14:paraId="5BA2394B"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Para el efecto de la citada verificación, se indica que los socios del proponente son:</w:t>
      </w:r>
    </w:p>
    <w:p w14:paraId="797CD393" w14:textId="77777777" w:rsidR="006B4081" w:rsidRPr="00E577B7" w:rsidRDefault="006B4081" w:rsidP="006B4081">
      <w:pPr>
        <w:pStyle w:val="Textoindependiente"/>
        <w:spacing w:before="10"/>
        <w:ind w:right="49"/>
        <w:rPr>
          <w:rFonts w:ascii="Arial Narrow" w:hAnsi="Arial Narrow" w:cs="Arial"/>
          <w:sz w:val="24"/>
          <w:szCs w:val="24"/>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3437"/>
      </w:tblGrid>
      <w:tr w:rsidR="006B4081" w:rsidRPr="00E577B7" w14:paraId="1F9F9494" w14:textId="77777777" w:rsidTr="0091782C">
        <w:trPr>
          <w:trHeight w:val="230"/>
        </w:trPr>
        <w:tc>
          <w:tcPr>
            <w:tcW w:w="4815" w:type="dxa"/>
            <w:shd w:val="clear" w:color="auto" w:fill="D9D9D9"/>
          </w:tcPr>
          <w:p w14:paraId="44CDACBB" w14:textId="77777777" w:rsidR="006B4081" w:rsidRPr="00E577B7" w:rsidRDefault="006B4081" w:rsidP="0091782C">
            <w:pPr>
              <w:pStyle w:val="TableParagraph"/>
              <w:spacing w:line="210" w:lineRule="exact"/>
              <w:ind w:right="49"/>
              <w:jc w:val="center"/>
              <w:rPr>
                <w:rFonts w:ascii="Arial Narrow" w:hAnsi="Arial Narrow"/>
                <w:b/>
                <w:sz w:val="24"/>
                <w:szCs w:val="24"/>
              </w:rPr>
            </w:pPr>
          </w:p>
          <w:p w14:paraId="2168655E" w14:textId="77777777" w:rsidR="006B4081" w:rsidRPr="00E577B7" w:rsidRDefault="006B4081" w:rsidP="0091782C">
            <w:pPr>
              <w:pStyle w:val="TableParagraph"/>
              <w:spacing w:line="210" w:lineRule="exact"/>
              <w:ind w:right="49"/>
              <w:jc w:val="center"/>
              <w:rPr>
                <w:rFonts w:ascii="Arial Narrow" w:hAnsi="Arial Narrow"/>
                <w:b/>
                <w:sz w:val="24"/>
                <w:szCs w:val="24"/>
              </w:rPr>
            </w:pPr>
            <w:r w:rsidRPr="00E577B7">
              <w:rPr>
                <w:rFonts w:ascii="Arial Narrow" w:hAnsi="Arial Narrow"/>
                <w:b/>
                <w:sz w:val="24"/>
                <w:szCs w:val="24"/>
              </w:rPr>
              <w:t>NOMBRE COMPLETO DE CADA SOCIO</w:t>
            </w:r>
          </w:p>
        </w:tc>
        <w:tc>
          <w:tcPr>
            <w:tcW w:w="3437" w:type="dxa"/>
            <w:shd w:val="clear" w:color="auto" w:fill="D9D9D9"/>
          </w:tcPr>
          <w:p w14:paraId="3D057C0C" w14:textId="77777777" w:rsidR="006B4081" w:rsidRPr="00E577B7" w:rsidRDefault="006B4081" w:rsidP="0091782C">
            <w:pPr>
              <w:pStyle w:val="TableParagraph"/>
              <w:spacing w:line="210" w:lineRule="exact"/>
              <w:ind w:right="49"/>
              <w:jc w:val="center"/>
              <w:rPr>
                <w:rFonts w:ascii="Arial Narrow" w:hAnsi="Arial Narrow"/>
                <w:b/>
                <w:sz w:val="24"/>
                <w:szCs w:val="24"/>
              </w:rPr>
            </w:pPr>
          </w:p>
          <w:p w14:paraId="1674BB58" w14:textId="77777777" w:rsidR="006B4081" w:rsidRPr="00E577B7" w:rsidRDefault="006B4081" w:rsidP="0091782C">
            <w:pPr>
              <w:pStyle w:val="TableParagraph"/>
              <w:spacing w:line="210" w:lineRule="exact"/>
              <w:ind w:right="49"/>
              <w:jc w:val="center"/>
              <w:rPr>
                <w:rFonts w:ascii="Arial Narrow" w:hAnsi="Arial Narrow"/>
                <w:b/>
                <w:sz w:val="24"/>
                <w:szCs w:val="24"/>
              </w:rPr>
            </w:pPr>
            <w:r w:rsidRPr="00E577B7">
              <w:rPr>
                <w:rFonts w:ascii="Arial Narrow" w:hAnsi="Arial Narrow"/>
                <w:b/>
                <w:sz w:val="24"/>
                <w:szCs w:val="24"/>
              </w:rPr>
              <w:t>TIPO Y NÚMERO DE IDENTIFICACIÓN</w:t>
            </w:r>
          </w:p>
          <w:p w14:paraId="1743D06D" w14:textId="77777777" w:rsidR="006B4081" w:rsidRPr="00E577B7" w:rsidRDefault="006B4081" w:rsidP="0091782C">
            <w:pPr>
              <w:pStyle w:val="TableParagraph"/>
              <w:spacing w:line="210" w:lineRule="exact"/>
              <w:ind w:right="49"/>
              <w:jc w:val="center"/>
              <w:rPr>
                <w:rFonts w:ascii="Arial Narrow" w:hAnsi="Arial Narrow"/>
                <w:b/>
                <w:sz w:val="24"/>
                <w:szCs w:val="24"/>
              </w:rPr>
            </w:pPr>
          </w:p>
        </w:tc>
      </w:tr>
      <w:tr w:rsidR="006B4081" w:rsidRPr="00E577B7" w14:paraId="6CA844CE" w14:textId="77777777" w:rsidTr="0091782C">
        <w:trPr>
          <w:trHeight w:val="230"/>
        </w:trPr>
        <w:tc>
          <w:tcPr>
            <w:tcW w:w="4815" w:type="dxa"/>
          </w:tcPr>
          <w:p w14:paraId="4813C755" w14:textId="77777777" w:rsidR="006B4081" w:rsidRPr="00E577B7" w:rsidRDefault="006B4081" w:rsidP="0091782C">
            <w:pPr>
              <w:pStyle w:val="TableParagraph"/>
              <w:ind w:right="49"/>
              <w:rPr>
                <w:rFonts w:ascii="Arial Narrow" w:hAnsi="Arial Narrow"/>
                <w:sz w:val="24"/>
                <w:szCs w:val="24"/>
              </w:rPr>
            </w:pPr>
          </w:p>
        </w:tc>
        <w:tc>
          <w:tcPr>
            <w:tcW w:w="3437" w:type="dxa"/>
          </w:tcPr>
          <w:p w14:paraId="39D2F25A" w14:textId="77777777" w:rsidR="006B4081" w:rsidRPr="00E577B7" w:rsidRDefault="006B4081" w:rsidP="0091782C">
            <w:pPr>
              <w:pStyle w:val="TableParagraph"/>
              <w:ind w:right="49"/>
              <w:rPr>
                <w:rFonts w:ascii="Arial Narrow" w:hAnsi="Arial Narrow"/>
                <w:sz w:val="24"/>
                <w:szCs w:val="24"/>
              </w:rPr>
            </w:pPr>
          </w:p>
        </w:tc>
      </w:tr>
      <w:tr w:rsidR="006B4081" w:rsidRPr="00E577B7" w14:paraId="40CD41B4" w14:textId="77777777" w:rsidTr="0091782C">
        <w:trPr>
          <w:trHeight w:val="230"/>
        </w:trPr>
        <w:tc>
          <w:tcPr>
            <w:tcW w:w="4815" w:type="dxa"/>
          </w:tcPr>
          <w:p w14:paraId="0E647213" w14:textId="77777777" w:rsidR="006B4081" w:rsidRPr="00E577B7" w:rsidRDefault="006B4081" w:rsidP="0091782C">
            <w:pPr>
              <w:pStyle w:val="TableParagraph"/>
              <w:ind w:right="49"/>
              <w:rPr>
                <w:rFonts w:ascii="Arial Narrow" w:hAnsi="Arial Narrow"/>
                <w:sz w:val="24"/>
                <w:szCs w:val="24"/>
              </w:rPr>
            </w:pPr>
          </w:p>
        </w:tc>
        <w:tc>
          <w:tcPr>
            <w:tcW w:w="3437" w:type="dxa"/>
          </w:tcPr>
          <w:p w14:paraId="3E78F149" w14:textId="77777777" w:rsidR="006B4081" w:rsidRPr="00E577B7" w:rsidRDefault="006B4081" w:rsidP="0091782C">
            <w:pPr>
              <w:pStyle w:val="TableParagraph"/>
              <w:ind w:right="49"/>
              <w:rPr>
                <w:rFonts w:ascii="Arial Narrow" w:hAnsi="Arial Narrow"/>
                <w:sz w:val="24"/>
                <w:szCs w:val="24"/>
              </w:rPr>
            </w:pPr>
          </w:p>
        </w:tc>
      </w:tr>
      <w:tr w:rsidR="006B4081" w:rsidRPr="00E577B7" w14:paraId="1E1D45CD" w14:textId="77777777" w:rsidTr="0091782C">
        <w:trPr>
          <w:trHeight w:val="227"/>
        </w:trPr>
        <w:tc>
          <w:tcPr>
            <w:tcW w:w="4815" w:type="dxa"/>
          </w:tcPr>
          <w:p w14:paraId="1D5E7B79" w14:textId="77777777" w:rsidR="006B4081" w:rsidRPr="00E577B7" w:rsidRDefault="006B4081" w:rsidP="0091782C">
            <w:pPr>
              <w:pStyle w:val="TableParagraph"/>
              <w:ind w:right="49"/>
              <w:rPr>
                <w:rFonts w:ascii="Arial Narrow" w:hAnsi="Arial Narrow"/>
                <w:sz w:val="24"/>
                <w:szCs w:val="24"/>
              </w:rPr>
            </w:pPr>
          </w:p>
        </w:tc>
        <w:tc>
          <w:tcPr>
            <w:tcW w:w="3437" w:type="dxa"/>
          </w:tcPr>
          <w:p w14:paraId="4CB385B5" w14:textId="77777777" w:rsidR="006B4081" w:rsidRPr="00E577B7" w:rsidRDefault="006B4081" w:rsidP="0091782C">
            <w:pPr>
              <w:pStyle w:val="TableParagraph"/>
              <w:ind w:right="49"/>
              <w:rPr>
                <w:rFonts w:ascii="Arial Narrow" w:hAnsi="Arial Narrow"/>
                <w:sz w:val="24"/>
                <w:szCs w:val="24"/>
              </w:rPr>
            </w:pPr>
          </w:p>
        </w:tc>
      </w:tr>
      <w:tr w:rsidR="006B4081" w:rsidRPr="00E577B7" w14:paraId="173A6398" w14:textId="77777777" w:rsidTr="0091782C">
        <w:trPr>
          <w:trHeight w:val="230"/>
        </w:trPr>
        <w:tc>
          <w:tcPr>
            <w:tcW w:w="4815" w:type="dxa"/>
          </w:tcPr>
          <w:p w14:paraId="640B832A" w14:textId="77777777" w:rsidR="006B4081" w:rsidRPr="00E577B7" w:rsidRDefault="006B4081" w:rsidP="0091782C">
            <w:pPr>
              <w:pStyle w:val="TableParagraph"/>
              <w:ind w:right="49"/>
              <w:rPr>
                <w:rFonts w:ascii="Arial Narrow" w:hAnsi="Arial Narrow"/>
                <w:sz w:val="24"/>
                <w:szCs w:val="24"/>
              </w:rPr>
            </w:pPr>
          </w:p>
        </w:tc>
        <w:tc>
          <w:tcPr>
            <w:tcW w:w="3437" w:type="dxa"/>
          </w:tcPr>
          <w:p w14:paraId="28B3DD38" w14:textId="77777777" w:rsidR="006B4081" w:rsidRPr="00E577B7" w:rsidRDefault="006B4081" w:rsidP="0091782C">
            <w:pPr>
              <w:pStyle w:val="TableParagraph"/>
              <w:ind w:right="49"/>
              <w:rPr>
                <w:rFonts w:ascii="Arial Narrow" w:hAnsi="Arial Narrow"/>
                <w:sz w:val="24"/>
                <w:szCs w:val="24"/>
              </w:rPr>
            </w:pPr>
          </w:p>
        </w:tc>
      </w:tr>
    </w:tbl>
    <w:p w14:paraId="360B852D" w14:textId="77777777" w:rsidR="006B4081" w:rsidRPr="00E577B7" w:rsidRDefault="006B4081" w:rsidP="006B4081">
      <w:pPr>
        <w:pStyle w:val="Textoindependiente"/>
        <w:ind w:right="49"/>
        <w:rPr>
          <w:rFonts w:ascii="Arial Narrow" w:hAnsi="Arial Narrow" w:cs="Arial"/>
          <w:sz w:val="24"/>
          <w:szCs w:val="24"/>
        </w:rPr>
      </w:pPr>
    </w:p>
    <w:p w14:paraId="7300E9B5"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b/>
          <w:sz w:val="24"/>
          <w:szCs w:val="24"/>
        </w:rPr>
        <w:t>Nota 01.</w:t>
      </w:r>
      <w:r w:rsidRPr="00E577B7">
        <w:rPr>
          <w:rFonts w:ascii="Arial Narrow" w:hAnsi="Arial Narrow" w:cs="Arial"/>
          <w:sz w:val="24"/>
          <w:szCs w:val="24"/>
        </w:rPr>
        <w:t xml:space="preserve"> Lo anterior no aplica para sociedades anónimas, ni sociedad por acciones simplificadas (SAS)</w:t>
      </w:r>
    </w:p>
    <w:p w14:paraId="0512C735" w14:textId="77777777" w:rsidR="006B4081" w:rsidRPr="00E577B7" w:rsidRDefault="006B4081" w:rsidP="006B4081">
      <w:pPr>
        <w:pStyle w:val="Textoindependiente"/>
        <w:spacing w:before="9"/>
        <w:ind w:right="49"/>
        <w:rPr>
          <w:rFonts w:ascii="Arial Narrow" w:hAnsi="Arial Narrow" w:cs="Arial"/>
          <w:sz w:val="24"/>
          <w:szCs w:val="24"/>
        </w:rPr>
      </w:pPr>
    </w:p>
    <w:p w14:paraId="55085AD4" w14:textId="2CCE92C6" w:rsidR="006B4081" w:rsidRPr="00E577B7" w:rsidRDefault="006B4081" w:rsidP="006B4081">
      <w:pPr>
        <w:pStyle w:val="Textoindependiente"/>
        <w:spacing w:before="1"/>
        <w:ind w:right="49"/>
        <w:rPr>
          <w:rFonts w:ascii="Arial Narrow" w:hAnsi="Arial Narrow" w:cs="Arial"/>
          <w:sz w:val="24"/>
          <w:szCs w:val="24"/>
        </w:rPr>
      </w:pPr>
      <w:r w:rsidRPr="00E577B7">
        <w:rPr>
          <w:rFonts w:ascii="Arial Narrow" w:hAnsi="Arial Narrow" w:cs="Arial"/>
          <w:b/>
          <w:sz w:val="24"/>
          <w:szCs w:val="24"/>
        </w:rPr>
        <w:t>Nota 02.</w:t>
      </w:r>
      <w:r w:rsidRPr="00E577B7">
        <w:rPr>
          <w:rFonts w:ascii="Arial Narrow" w:hAnsi="Arial Narrow" w:cs="Arial"/>
          <w:sz w:val="24"/>
          <w:szCs w:val="24"/>
        </w:rPr>
        <w:t xml:space="preserve"> En caso de tratarse de proponentes plurales, deberá relacionar los socios que compone cada una de las partes de la figura asociativa, con el fin de verificar que ninguno de sus integrantes se encuentra incurso dentro de las inhabilidades, incompatibilidades o prohibiciones o conflictos de intereses, de que trata el presente numeral.</w:t>
      </w:r>
    </w:p>
    <w:p w14:paraId="3C914C5C" w14:textId="77777777" w:rsidR="006B4081" w:rsidRPr="00E577B7" w:rsidRDefault="006B4081" w:rsidP="006B4081">
      <w:pPr>
        <w:pStyle w:val="Textoindependiente"/>
        <w:spacing w:before="1"/>
        <w:ind w:right="49"/>
        <w:rPr>
          <w:rFonts w:ascii="Arial Narrow" w:hAnsi="Arial Narrow" w:cs="Arial"/>
          <w:sz w:val="24"/>
          <w:szCs w:val="24"/>
        </w:rPr>
      </w:pPr>
    </w:p>
    <w:p w14:paraId="2D2B3AFE" w14:textId="77777777" w:rsidR="006B4081" w:rsidRPr="00E577B7" w:rsidRDefault="006B4081" w:rsidP="006B4081">
      <w:pPr>
        <w:pStyle w:val="Textoindependiente"/>
        <w:widowControl w:val="0"/>
        <w:numPr>
          <w:ilvl w:val="0"/>
          <w:numId w:val="61"/>
        </w:numPr>
        <w:autoSpaceDE w:val="0"/>
        <w:autoSpaceDN w:val="0"/>
        <w:spacing w:before="1"/>
        <w:ind w:right="49"/>
        <w:rPr>
          <w:rFonts w:ascii="Arial Narrow" w:hAnsi="Arial Narrow" w:cs="Arial"/>
          <w:b/>
          <w:sz w:val="24"/>
          <w:szCs w:val="24"/>
        </w:rPr>
      </w:pPr>
      <w:r w:rsidRPr="00E577B7">
        <w:rPr>
          <w:rFonts w:ascii="Arial Narrow" w:hAnsi="Arial Narrow" w:cs="Arial"/>
          <w:b/>
          <w:sz w:val="24"/>
          <w:szCs w:val="24"/>
        </w:rPr>
        <w:t>COMPROMISO ANTICORRUPCIÓN</w:t>
      </w:r>
    </w:p>
    <w:p w14:paraId="6E82E661" w14:textId="77777777" w:rsidR="006B4081" w:rsidRPr="00E577B7" w:rsidRDefault="006B4081" w:rsidP="006B4081">
      <w:pPr>
        <w:pStyle w:val="Textoindependiente"/>
        <w:ind w:right="49"/>
        <w:rPr>
          <w:rFonts w:ascii="Arial Narrow" w:hAnsi="Arial Narrow" w:cs="Arial"/>
          <w:sz w:val="24"/>
          <w:szCs w:val="24"/>
        </w:rPr>
      </w:pPr>
    </w:p>
    <w:p w14:paraId="2ECD1BB6"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Con la suscripción del presente documento declaro que:</w:t>
      </w:r>
    </w:p>
    <w:p w14:paraId="0DACF45B" w14:textId="77777777" w:rsidR="006B4081" w:rsidRPr="00E577B7" w:rsidRDefault="006B4081" w:rsidP="006B4081">
      <w:pPr>
        <w:pStyle w:val="Textoindependiente"/>
        <w:spacing w:before="10"/>
        <w:ind w:right="49"/>
        <w:rPr>
          <w:rFonts w:ascii="Arial Narrow" w:hAnsi="Arial Narrow" w:cs="Arial"/>
          <w:sz w:val="24"/>
          <w:szCs w:val="24"/>
        </w:rPr>
      </w:pPr>
    </w:p>
    <w:p w14:paraId="3F26F55D"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Ni la empresa que represento, ni la propuesta que se presenta en el proceso de la referencia se encuentran incursas en prácticas de colusión o restrictivas de la competencia con otras empresas o con el mercado.</w:t>
      </w:r>
    </w:p>
    <w:p w14:paraId="549FD45D" w14:textId="77777777" w:rsidR="006B4081" w:rsidRPr="00E577B7" w:rsidRDefault="006B4081" w:rsidP="006B4081">
      <w:pPr>
        <w:pStyle w:val="Prrafodelista"/>
        <w:widowControl w:val="0"/>
        <w:numPr>
          <w:ilvl w:val="0"/>
          <w:numId w:val="64"/>
        </w:numPr>
        <w:tabs>
          <w:tab w:val="left" w:pos="567"/>
        </w:tabs>
        <w:autoSpaceDE w:val="0"/>
        <w:autoSpaceDN w:val="0"/>
        <w:spacing w:before="1"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Los precios de esta oferta han sido determinados de manera independiente, sin que, con el fin de restringir la competencia, haya existido cualquier consulta, comunicación, o acuerdo con cualquier otro oferente o competidor en relación con (i) los precios, (ii) la intención de presentar una oferta, o (iii) los métodos o factores utilizados para calcular los precios ofrecidos.</w:t>
      </w:r>
    </w:p>
    <w:p w14:paraId="12A2DCFD" w14:textId="143228FD"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No hemos tenido comunicación con otro competidor sobre aspectos del proceso de contratación adelantado por el </w:t>
      </w:r>
      <w:r w:rsidR="00BA5FF1" w:rsidRPr="00E577B7">
        <w:rPr>
          <w:rFonts w:ascii="Arial Narrow" w:hAnsi="Arial Narrow" w:cs="Arial"/>
          <w:sz w:val="24"/>
          <w:szCs w:val="24"/>
        </w:rPr>
        <w:t>Municipio de Marquetalia</w:t>
      </w:r>
      <w:r w:rsidRPr="00E577B7">
        <w:rPr>
          <w:rFonts w:ascii="Arial Narrow" w:hAnsi="Arial Narrow" w:cs="Arial"/>
          <w:sz w:val="24"/>
          <w:szCs w:val="24"/>
        </w:rPr>
        <w:t>.</w:t>
      </w:r>
    </w:p>
    <w:p w14:paraId="0D048A4A"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No hemos revelado los términos de nuestra oferta ni nuestro interés en participar en el presente proceso a algún competidor.</w:t>
      </w:r>
    </w:p>
    <w:p w14:paraId="0239EB17" w14:textId="004F2F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No hemos invitado a otra empresa para hacer una oferta, o dejar de hacer una oferta, con el fin restringir la competencia dentro del proceso de contratación adelantado por el </w:t>
      </w:r>
      <w:r w:rsidR="00BA5FF1" w:rsidRPr="00E577B7">
        <w:rPr>
          <w:rFonts w:ascii="Arial Narrow" w:hAnsi="Arial Narrow" w:cs="Arial"/>
          <w:sz w:val="24"/>
          <w:szCs w:val="24"/>
        </w:rPr>
        <w:t>Municipio de Marquetalia</w:t>
      </w:r>
      <w:r w:rsidRPr="00E577B7">
        <w:rPr>
          <w:rFonts w:ascii="Arial Narrow" w:hAnsi="Arial Narrow" w:cs="Arial"/>
          <w:sz w:val="24"/>
          <w:szCs w:val="24"/>
        </w:rPr>
        <w:t>.</w:t>
      </w:r>
    </w:p>
    <w:p w14:paraId="02FC794C" w14:textId="0938FBD3"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Que en el evento de conocer que, en relación con el proceso de selección adelantado por el </w:t>
      </w:r>
      <w:r w:rsidR="00BA5FF1" w:rsidRPr="00E577B7">
        <w:rPr>
          <w:rFonts w:ascii="Arial Narrow" w:hAnsi="Arial Narrow" w:cs="Arial"/>
          <w:sz w:val="24"/>
          <w:szCs w:val="24"/>
        </w:rPr>
        <w:t>Municipio de Marquetalia</w:t>
      </w:r>
      <w:r w:rsidRPr="00E577B7">
        <w:rPr>
          <w:rFonts w:ascii="Arial Narrow" w:hAnsi="Arial Narrow" w:cs="Arial"/>
          <w:sz w:val="24"/>
          <w:szCs w:val="24"/>
        </w:rPr>
        <w:t xml:space="preserve">, en el mercado se presentan prácticas restrictivas de la competencia me comprometo a poner en conocimiento del </w:t>
      </w:r>
      <w:r w:rsidR="00BA5FF1" w:rsidRPr="00E577B7">
        <w:rPr>
          <w:rFonts w:ascii="Arial Narrow" w:hAnsi="Arial Narrow" w:cs="Arial"/>
          <w:sz w:val="24"/>
          <w:szCs w:val="24"/>
        </w:rPr>
        <w:t>Municipio de Marquetalia</w:t>
      </w:r>
      <w:r w:rsidRPr="00E577B7">
        <w:rPr>
          <w:rFonts w:ascii="Arial Narrow" w:hAnsi="Arial Narrow" w:cs="Arial"/>
          <w:sz w:val="24"/>
          <w:szCs w:val="24"/>
        </w:rPr>
        <w:t xml:space="preserve"> y la Superintendencia de Industria y Comercio y demás autoridades competentes dichos hechos.</w:t>
      </w:r>
    </w:p>
    <w:p w14:paraId="2AC604F9"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1082 de 2015 o aquel que lo modifique o sustituya.</w:t>
      </w:r>
    </w:p>
    <w:p w14:paraId="09B97CF4"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Que conozco el contenido de lo establecido en el artículo 27 “ACUERDOS RESTRICTIVOS DE LA COMPETENCIA” de la Ley 1474 de 2011 -Estatuto Anticorrupción</w:t>
      </w:r>
    </w:p>
    <w:p w14:paraId="2BFB46D4"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Que ninguna otra persona o entidad, diferentes de las nombradas aquí, tiene participación en esta oferta o en el contrato que será el resultado de este proceso y que, por lo tanto, solamente los firmantes están vinculados a dicha oferta.</w:t>
      </w:r>
    </w:p>
    <w:p w14:paraId="61D8F09B" w14:textId="77777777" w:rsidR="006B4081" w:rsidRPr="00E577B7" w:rsidRDefault="006B4081" w:rsidP="006B4081">
      <w:pPr>
        <w:pStyle w:val="Prrafodelista"/>
        <w:widowControl w:val="0"/>
        <w:numPr>
          <w:ilvl w:val="0"/>
          <w:numId w:val="64"/>
        </w:numPr>
        <w:tabs>
          <w:tab w:val="left" w:pos="567"/>
        </w:tabs>
        <w:autoSpaceDE w:val="0"/>
        <w:autoSpaceDN w:val="0"/>
        <w:spacing w:after="0" w:line="240" w:lineRule="auto"/>
        <w:ind w:left="567" w:right="49" w:hanging="283"/>
        <w:contextualSpacing w:val="0"/>
        <w:jc w:val="both"/>
        <w:rPr>
          <w:rFonts w:ascii="Arial Narrow" w:hAnsi="Arial Narrow" w:cs="Arial"/>
          <w:sz w:val="24"/>
          <w:szCs w:val="24"/>
        </w:rPr>
      </w:pPr>
      <w:r w:rsidRPr="00E577B7">
        <w:rPr>
          <w:rFonts w:ascii="Arial Narrow" w:hAnsi="Arial Narrow" w:cs="Arial"/>
          <w:sz w:val="24"/>
          <w:szCs w:val="24"/>
        </w:rPr>
        <w:t xml:space="preserve">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w:t>
      </w:r>
      <w:r w:rsidRPr="00E577B7">
        <w:rPr>
          <w:rFonts w:ascii="Arial Narrow" w:hAnsi="Arial Narrow" w:cs="Arial"/>
          <w:sz w:val="24"/>
          <w:szCs w:val="24"/>
        </w:rPr>
        <w:lastRenderedPageBreak/>
        <w:t>empresarial.</w:t>
      </w:r>
    </w:p>
    <w:p w14:paraId="6070630B" w14:textId="77777777" w:rsidR="006B4081" w:rsidRPr="00E577B7" w:rsidRDefault="006B4081" w:rsidP="006B4081">
      <w:pPr>
        <w:tabs>
          <w:tab w:val="left" w:pos="1170"/>
        </w:tabs>
        <w:ind w:right="49"/>
        <w:jc w:val="both"/>
        <w:rPr>
          <w:rFonts w:ascii="Arial Narrow" w:hAnsi="Arial Narrow" w:cs="Arial"/>
          <w:sz w:val="24"/>
          <w:szCs w:val="24"/>
        </w:rPr>
      </w:pPr>
    </w:p>
    <w:p w14:paraId="5294776F" w14:textId="77777777" w:rsidR="006B4081" w:rsidRPr="00E577B7" w:rsidRDefault="006B4081" w:rsidP="006B4081">
      <w:pPr>
        <w:pStyle w:val="Textoindependiente"/>
        <w:widowControl w:val="0"/>
        <w:numPr>
          <w:ilvl w:val="0"/>
          <w:numId w:val="61"/>
        </w:numPr>
        <w:autoSpaceDE w:val="0"/>
        <w:autoSpaceDN w:val="0"/>
        <w:spacing w:before="1"/>
        <w:ind w:right="49"/>
        <w:rPr>
          <w:rFonts w:ascii="Arial Narrow" w:hAnsi="Arial Narrow" w:cs="Arial"/>
          <w:b/>
          <w:sz w:val="24"/>
          <w:szCs w:val="24"/>
        </w:rPr>
      </w:pPr>
      <w:r w:rsidRPr="00E577B7">
        <w:rPr>
          <w:rFonts w:ascii="Arial Narrow" w:hAnsi="Arial Narrow" w:cs="Arial"/>
          <w:b/>
          <w:sz w:val="24"/>
          <w:szCs w:val="24"/>
        </w:rPr>
        <w:t>FRENTE A LA UTORIZACIÓN, USO Y ALMACENAMIENTO DE DATOS PERSONALES</w:t>
      </w:r>
    </w:p>
    <w:p w14:paraId="24B6C062" w14:textId="77777777" w:rsidR="006B4081" w:rsidRPr="00E577B7" w:rsidRDefault="006B4081" w:rsidP="006B4081">
      <w:pPr>
        <w:pStyle w:val="Textoindependiente"/>
        <w:ind w:right="49"/>
        <w:rPr>
          <w:rFonts w:ascii="Arial Narrow" w:hAnsi="Arial Narrow" w:cs="Arial"/>
          <w:sz w:val="24"/>
          <w:szCs w:val="24"/>
        </w:rPr>
      </w:pPr>
    </w:p>
    <w:p w14:paraId="11FF2807" w14:textId="45356F95" w:rsidR="006B4081" w:rsidRPr="00E577B7" w:rsidRDefault="006B4081" w:rsidP="006B4081">
      <w:pPr>
        <w:pStyle w:val="Textoindependiente"/>
        <w:ind w:right="49"/>
        <w:rPr>
          <w:rFonts w:ascii="Arial Narrow" w:hAnsi="Arial Narrow" w:cs="Arial"/>
          <w:i w:val="0"/>
          <w:iCs w:val="0"/>
          <w:sz w:val="24"/>
          <w:szCs w:val="24"/>
        </w:rPr>
      </w:pPr>
      <w:r w:rsidRPr="00E577B7">
        <w:rPr>
          <w:rFonts w:ascii="Arial Narrow" w:hAnsi="Arial Narrow" w:cs="Arial"/>
          <w:i w:val="0"/>
          <w:iCs w:val="0"/>
          <w:sz w:val="24"/>
          <w:szCs w:val="24"/>
        </w:rPr>
        <w:t xml:space="preserve">AUTORIZO al </w:t>
      </w:r>
      <w:r w:rsidR="00BA5FF1" w:rsidRPr="00E577B7">
        <w:rPr>
          <w:rFonts w:ascii="Arial Narrow" w:hAnsi="Arial Narrow" w:cs="Arial"/>
          <w:i w:val="0"/>
          <w:iCs w:val="0"/>
          <w:sz w:val="24"/>
          <w:szCs w:val="24"/>
        </w:rPr>
        <w:t>Municipio de Marquetalia</w:t>
      </w:r>
      <w:r w:rsidRPr="00E577B7">
        <w:rPr>
          <w:rFonts w:ascii="Arial Narrow" w:hAnsi="Arial Narrow" w:cs="Arial"/>
          <w:i w:val="0"/>
          <w:iCs w:val="0"/>
          <w:sz w:val="24"/>
          <w:szCs w:val="24"/>
        </w:rPr>
        <w:t xml:space="preserve"> el uso de la información registrada, almacenada en bases de datos, las cuales incluyen información reportada en desarrollo del objeto contractual, en virtud de la información que le sea solicitada en el desarrollo de sus funciones institucionales por cualquier ente gubernamental o social o político o ciudadano, entre otros los siguientes datos: nombres, número de documento de identificación, dirección, teléfono, correo electrónico, profesión, hoja de vida académica, certificados y demás datos que puedan llegar a ser considerados como sensibles de conformidad con la Ley, para que dicho tratamiento se realice con el fin de lograr las finalidades relativas a ejecutar el control, seguimiento, monitoreo, vigilancia y, en general, para documentar las actividades propias de la entidad. Con la presente autorización, se permite el tratamiento de los datos personales para las finalidades mencionadas y reconoce que los datos suministrados al </w:t>
      </w:r>
      <w:r w:rsidR="00D45EE6" w:rsidRPr="00E577B7">
        <w:rPr>
          <w:rFonts w:ascii="Arial Narrow" w:hAnsi="Arial Narrow" w:cs="Arial"/>
          <w:i w:val="0"/>
          <w:iCs w:val="0"/>
          <w:sz w:val="24"/>
          <w:szCs w:val="24"/>
        </w:rPr>
        <w:t xml:space="preserve">Municipio </w:t>
      </w:r>
      <w:r w:rsidR="00BA5FF1" w:rsidRPr="00E577B7">
        <w:rPr>
          <w:rFonts w:ascii="Arial Narrow" w:hAnsi="Arial Narrow" w:cs="Arial"/>
          <w:i w:val="0"/>
          <w:iCs w:val="0"/>
          <w:sz w:val="24"/>
          <w:szCs w:val="24"/>
        </w:rPr>
        <w:t>de Marquetalia</w:t>
      </w:r>
      <w:r w:rsidR="00D45EE6" w:rsidRPr="00E577B7">
        <w:rPr>
          <w:rFonts w:ascii="Arial Narrow" w:hAnsi="Arial Narrow" w:cs="Arial"/>
          <w:i w:val="0"/>
          <w:iCs w:val="0"/>
          <w:sz w:val="24"/>
          <w:szCs w:val="24"/>
        </w:rPr>
        <w:t xml:space="preserve"> </w:t>
      </w:r>
      <w:r w:rsidRPr="00E577B7">
        <w:rPr>
          <w:rFonts w:ascii="Arial Narrow" w:hAnsi="Arial Narrow" w:cs="Arial"/>
          <w:i w:val="0"/>
          <w:iCs w:val="0"/>
          <w:sz w:val="24"/>
          <w:szCs w:val="24"/>
        </w:rPr>
        <w:t>son ciertos, dejando por sentado que no se ha omitido o adulterado ninguna información. Los datos serán utilizados para la misión institucional establecida en la ley, como entidad estatal, y en ningún caso para fines comerciales o para el uso de terceros.</w:t>
      </w:r>
    </w:p>
    <w:p w14:paraId="28A2604C" w14:textId="77777777" w:rsidR="00D45EE6" w:rsidRPr="00E577B7" w:rsidRDefault="00D45EE6" w:rsidP="006B4081">
      <w:pPr>
        <w:pStyle w:val="Textoindependiente"/>
        <w:ind w:right="49"/>
        <w:rPr>
          <w:rFonts w:ascii="Arial Narrow" w:hAnsi="Arial Narrow" w:cs="Arial"/>
          <w:sz w:val="24"/>
          <w:szCs w:val="24"/>
        </w:rPr>
      </w:pPr>
    </w:p>
    <w:p w14:paraId="36B93860" w14:textId="1A721D39" w:rsidR="006B4081" w:rsidRPr="00E577B7" w:rsidRDefault="006B4081" w:rsidP="006B4081">
      <w:pPr>
        <w:pStyle w:val="Textoindependiente"/>
        <w:widowControl w:val="0"/>
        <w:numPr>
          <w:ilvl w:val="0"/>
          <w:numId w:val="61"/>
        </w:numPr>
        <w:autoSpaceDE w:val="0"/>
        <w:autoSpaceDN w:val="0"/>
        <w:ind w:right="49"/>
        <w:rPr>
          <w:rFonts w:ascii="Arial Narrow" w:hAnsi="Arial Narrow" w:cs="Arial"/>
          <w:b/>
          <w:sz w:val="24"/>
          <w:szCs w:val="24"/>
        </w:rPr>
      </w:pPr>
      <w:r w:rsidRPr="00E577B7">
        <w:rPr>
          <w:rFonts w:ascii="Arial Narrow" w:hAnsi="Arial Narrow" w:cs="Arial"/>
          <w:b/>
          <w:sz w:val="24"/>
          <w:szCs w:val="24"/>
        </w:rPr>
        <w:t>FRENTE A LAS FIRMAS ELECTRÓNICAS (DIGITALES O MECANICAS) PRESENTADAS CON LA PRESENTE OFERTA.</w:t>
      </w:r>
    </w:p>
    <w:p w14:paraId="73E1BBC0" w14:textId="77777777" w:rsidR="00D45EE6" w:rsidRPr="00E577B7" w:rsidRDefault="00D45EE6" w:rsidP="006B4081">
      <w:pPr>
        <w:pStyle w:val="Textoindependiente"/>
        <w:ind w:right="49"/>
        <w:rPr>
          <w:rFonts w:ascii="Arial Narrow" w:hAnsi="Arial Narrow" w:cs="Arial"/>
          <w:sz w:val="24"/>
          <w:szCs w:val="24"/>
        </w:rPr>
      </w:pPr>
    </w:p>
    <w:p w14:paraId="7AB48460"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CERTIFICO bajo la gravedad de juramento, que el total de las firmas electrónicas (digitales y/o mecánicas) que hacen parte de mi propuesta, cuentan con el respectivo soporte tecnológico (MENSAJE DE DATO</w:t>
      </w:r>
      <w:r w:rsidRPr="00E577B7">
        <w:rPr>
          <w:rStyle w:val="Refdenotaalpie"/>
          <w:rFonts w:ascii="Arial Narrow" w:hAnsi="Arial Narrow" w:cs="Arial"/>
          <w:sz w:val="24"/>
          <w:szCs w:val="24"/>
        </w:rPr>
        <w:footnoteReference w:id="1"/>
      </w:r>
      <w:r w:rsidRPr="00E577B7">
        <w:rPr>
          <w:rFonts w:ascii="Arial Narrow" w:hAnsi="Arial Narrow" w:cs="Arial"/>
          <w:sz w:val="24"/>
          <w:szCs w:val="24"/>
        </w:rPr>
        <w:t xml:space="preserve"> y/o CERTIFICADO DIGITAL), con el fin de acreditar que el contenido de todos los documentos cuenta la aprobación de la persona que emite el documento, de conformidad con la Ley 527 de 1999 “Por medio de la cual se define y reglamenta el acceso y uso de los mensajes de datos, del comercio electrónico y de las firmas digitales, y se establecen las entidades de certificación y se dictan otras disposiciones”.</w:t>
      </w:r>
    </w:p>
    <w:p w14:paraId="7A475E58" w14:textId="77777777" w:rsidR="006B4081" w:rsidRPr="00E577B7" w:rsidRDefault="006B4081" w:rsidP="006B4081">
      <w:pPr>
        <w:pStyle w:val="Textoindependiente"/>
        <w:ind w:right="49"/>
        <w:rPr>
          <w:rFonts w:ascii="Arial Narrow" w:hAnsi="Arial Narrow" w:cs="Arial"/>
          <w:sz w:val="24"/>
          <w:szCs w:val="24"/>
        </w:rPr>
      </w:pPr>
    </w:p>
    <w:p w14:paraId="1EFB3F65" w14:textId="77777777" w:rsidR="006B4081" w:rsidRPr="00E577B7" w:rsidRDefault="006B4081" w:rsidP="006B4081">
      <w:pPr>
        <w:pStyle w:val="Textoindependiente"/>
        <w:ind w:right="49"/>
        <w:rPr>
          <w:rFonts w:ascii="Arial Narrow" w:hAnsi="Arial Narrow" w:cs="Arial"/>
          <w:sz w:val="24"/>
          <w:szCs w:val="24"/>
        </w:rPr>
      </w:pPr>
    </w:p>
    <w:p w14:paraId="26D7D2E0" w14:textId="77777777" w:rsidR="00E577B7" w:rsidRPr="00E577B7" w:rsidRDefault="00E577B7" w:rsidP="006B4081">
      <w:pPr>
        <w:pStyle w:val="Textoindependiente"/>
        <w:ind w:right="49"/>
        <w:rPr>
          <w:rFonts w:ascii="Arial Narrow" w:hAnsi="Arial Narrow" w:cs="Arial"/>
          <w:sz w:val="24"/>
          <w:szCs w:val="24"/>
        </w:rPr>
      </w:pPr>
    </w:p>
    <w:p w14:paraId="27BBCF0C" w14:textId="77777777" w:rsidR="006B4081" w:rsidRPr="00E577B7" w:rsidRDefault="006B4081" w:rsidP="006B4081">
      <w:pPr>
        <w:pStyle w:val="Textoindependiente"/>
        <w:spacing w:before="10"/>
        <w:ind w:right="49"/>
        <w:rPr>
          <w:rFonts w:ascii="Arial Narrow" w:hAnsi="Arial Narrow" w:cs="Arial"/>
          <w:color w:val="000000" w:themeColor="text1"/>
          <w:sz w:val="24"/>
          <w:szCs w:val="24"/>
        </w:rPr>
      </w:pPr>
      <w:r w:rsidRPr="00E577B7">
        <w:rPr>
          <w:rFonts w:ascii="Arial Narrow" w:hAnsi="Arial Narrow" w:cs="Arial"/>
          <w:noProof/>
          <w:sz w:val="24"/>
          <w:szCs w:val="24"/>
          <w:lang w:val="es-CO" w:eastAsia="es-CO"/>
        </w:rPr>
        <mc:AlternateContent>
          <mc:Choice Requires="wps">
            <w:drawing>
              <wp:anchor distT="0" distB="0" distL="0" distR="0" simplePos="0" relativeHeight="251659264" behindDoc="1" locked="0" layoutInCell="1" allowOverlap="1" wp14:anchorId="549F2184" wp14:editId="77D5AB14">
                <wp:simplePos x="0" y="0"/>
                <wp:positionH relativeFrom="page">
                  <wp:posOffset>1264920</wp:posOffset>
                </wp:positionH>
                <wp:positionV relativeFrom="paragraph">
                  <wp:posOffset>136525</wp:posOffset>
                </wp:positionV>
                <wp:extent cx="2432685" cy="1270"/>
                <wp:effectExtent l="7620" t="13335" r="7620" b="4445"/>
                <wp:wrapTopAndBottom/>
                <wp:docPr id="165417585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685" cy="1270"/>
                        </a:xfrm>
                        <a:custGeom>
                          <a:avLst/>
                          <a:gdLst>
                            <a:gd name="T0" fmla="+- 0 1992 1992"/>
                            <a:gd name="T1" fmla="*/ T0 w 3831"/>
                            <a:gd name="T2" fmla="+- 0 5823 1992"/>
                            <a:gd name="T3" fmla="*/ T2 w 3831"/>
                          </a:gdLst>
                          <a:ahLst/>
                          <a:cxnLst>
                            <a:cxn ang="0">
                              <a:pos x="T1" y="0"/>
                            </a:cxn>
                            <a:cxn ang="0">
                              <a:pos x="T3" y="0"/>
                            </a:cxn>
                          </a:cxnLst>
                          <a:rect l="0" t="0" r="r" b="b"/>
                          <a:pathLst>
                            <a:path w="3831">
                              <a:moveTo>
                                <a:pt x="0" y="0"/>
                              </a:moveTo>
                              <a:lnTo>
                                <a:pt x="3831" y="0"/>
                              </a:lnTo>
                            </a:path>
                          </a:pathLst>
                        </a:custGeom>
                        <a:noFill/>
                        <a:ln w="63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C211C" id="Forma libre: forma 1" o:spid="_x0000_s1026" style="position:absolute;margin-left:99.6pt;margin-top:10.75pt;width:191.5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" path="m,l3831,e" filled="f" strokeweight=".17569mm">
                <v:path arrowok="t" o:connecttype="custom" o:connectlocs="0,0;2432685,0" o:connectangles="0,0"/>
                <w10:wrap type="topAndBottom" anchorx="page"/>
              </v:shape>
            </w:pict>
          </mc:Fallback>
        </mc:AlternateContent>
      </w:r>
    </w:p>
    <w:p w14:paraId="6B02D287" w14:textId="77777777" w:rsidR="006B4081" w:rsidRPr="00E577B7" w:rsidRDefault="006B4081" w:rsidP="006B4081">
      <w:pPr>
        <w:pStyle w:val="Textoindependiente"/>
        <w:spacing w:line="216" w:lineRule="exact"/>
        <w:ind w:right="49"/>
        <w:rPr>
          <w:rFonts w:ascii="Arial Narrow" w:hAnsi="Arial Narrow" w:cs="Arial"/>
          <w:sz w:val="24"/>
          <w:szCs w:val="24"/>
        </w:rPr>
      </w:pPr>
      <w:r w:rsidRPr="00E577B7">
        <w:rPr>
          <w:rFonts w:ascii="Arial Narrow" w:hAnsi="Arial Narrow" w:cs="Arial"/>
          <w:sz w:val="24"/>
          <w:szCs w:val="24"/>
        </w:rPr>
        <w:t>Firma representante legal del Proponente Singular o</w:t>
      </w:r>
    </w:p>
    <w:p w14:paraId="665376B5"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Firma del Representante del Proponente Plural Nombre Completo:</w:t>
      </w:r>
    </w:p>
    <w:p w14:paraId="2AFDECB9"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Documento de Identidad:</w:t>
      </w:r>
    </w:p>
    <w:p w14:paraId="6A6F4F6B"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Cargo:</w:t>
      </w:r>
    </w:p>
    <w:p w14:paraId="4B46B062" w14:textId="77777777" w:rsidR="006B4081" w:rsidRPr="00E577B7" w:rsidRDefault="006B4081" w:rsidP="006B4081">
      <w:pPr>
        <w:pStyle w:val="Textoindependiente"/>
        <w:spacing w:line="228" w:lineRule="exact"/>
        <w:ind w:right="49"/>
        <w:rPr>
          <w:rFonts w:ascii="Arial Narrow" w:hAnsi="Arial Narrow" w:cs="Arial"/>
          <w:sz w:val="24"/>
          <w:szCs w:val="24"/>
        </w:rPr>
      </w:pPr>
      <w:r w:rsidRPr="00E577B7">
        <w:rPr>
          <w:rFonts w:ascii="Arial Narrow" w:hAnsi="Arial Narrow" w:cs="Arial"/>
          <w:sz w:val="24"/>
          <w:szCs w:val="24"/>
        </w:rPr>
        <w:t>Empresa:</w:t>
      </w:r>
    </w:p>
    <w:p w14:paraId="71E98ABF" w14:textId="77777777" w:rsidR="006B4081" w:rsidRPr="00E577B7" w:rsidRDefault="006B4081" w:rsidP="006B4081">
      <w:pPr>
        <w:pStyle w:val="Textoindependiente"/>
        <w:ind w:right="49"/>
        <w:rPr>
          <w:rFonts w:ascii="Arial Narrow" w:hAnsi="Arial Narrow" w:cs="Arial"/>
          <w:sz w:val="24"/>
          <w:szCs w:val="24"/>
        </w:rPr>
      </w:pPr>
      <w:r w:rsidRPr="00E577B7">
        <w:rPr>
          <w:rFonts w:ascii="Arial Narrow" w:hAnsi="Arial Narrow" w:cs="Arial"/>
          <w:sz w:val="24"/>
          <w:szCs w:val="24"/>
        </w:rPr>
        <w:t>Nit:</w:t>
      </w:r>
    </w:p>
    <w:p w14:paraId="408CC5E2" w14:textId="382A9213" w:rsidR="00B15E9A" w:rsidRPr="00E577B7" w:rsidRDefault="006B4081" w:rsidP="00544A77">
      <w:pPr>
        <w:pStyle w:val="Textoindependiente"/>
        <w:ind w:right="49"/>
        <w:rPr>
          <w:rFonts w:ascii="Arial Narrow" w:eastAsia="Calibri" w:hAnsi="Arial Narrow" w:cstheme="minorHAnsi"/>
          <w:b/>
          <w:bCs/>
          <w:sz w:val="24"/>
          <w:szCs w:val="24"/>
        </w:rPr>
      </w:pPr>
      <w:r w:rsidRPr="00E577B7">
        <w:rPr>
          <w:rFonts w:ascii="Arial Narrow" w:hAnsi="Arial Narrow" w:cs="Arial"/>
          <w:sz w:val="24"/>
          <w:szCs w:val="24"/>
        </w:rPr>
        <w:t>Correo electrónico de notificación: Teléfono de notificación:</w:t>
      </w:r>
    </w:p>
    <w:p w14:paraId="02CC653C" w14:textId="77777777" w:rsidR="00E577B7" w:rsidRPr="00E577B7" w:rsidRDefault="00E577B7">
      <w:pPr>
        <w:pStyle w:val="Textoindependiente"/>
        <w:ind w:right="49"/>
        <w:rPr>
          <w:rFonts w:ascii="Arial Narrow" w:eastAsia="Calibri" w:hAnsi="Arial Narrow" w:cstheme="minorHAnsi"/>
          <w:b/>
          <w:bCs/>
          <w:sz w:val="24"/>
          <w:szCs w:val="24"/>
        </w:rPr>
      </w:pPr>
    </w:p>
    <w:sectPr w:rsidR="00E577B7" w:rsidRPr="00E577B7" w:rsidSect="00E577B7">
      <w:headerReference w:type="default" r:id="rId11"/>
      <w:footerReference w:type="default" r:id="rId12"/>
      <w:pgSz w:w="12240" w:h="18720" w:code="14"/>
      <w:pgMar w:top="1701" w:right="1418"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4DC3B" w14:textId="77777777" w:rsidR="00F71622" w:rsidRDefault="00F71622" w:rsidP="00B0696A">
      <w:pPr>
        <w:spacing w:after="0" w:line="240" w:lineRule="auto"/>
      </w:pPr>
      <w:r>
        <w:separator/>
      </w:r>
    </w:p>
  </w:endnote>
  <w:endnote w:type="continuationSeparator" w:id="0">
    <w:p w14:paraId="338ED9DC" w14:textId="77777777" w:rsidR="00F71622" w:rsidRDefault="00F71622" w:rsidP="00B06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jaVu Sans">
    <w:altName w:val="Times New Roman"/>
    <w:charset w:val="00"/>
    <w:family w:val="swiss"/>
    <w:pitch w:val="variable"/>
    <w:sig w:usb0="E7002EFF" w:usb1="D200FDFF" w:usb2="0A246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Apt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648CD" w14:textId="061EF246" w:rsidR="00E577B7" w:rsidRDefault="00E577B7" w:rsidP="00E577B7">
    <w:pPr>
      <w:pStyle w:val="Piedepgina"/>
      <w:ind w:left="-1418"/>
    </w:pPr>
    <w:r w:rsidRPr="00E577B7">
      <w:rPr>
        <w:rFonts w:ascii="Aptos" w:eastAsia="Aptos" w:hAnsi="Aptos" w:cs="Arial"/>
        <w:noProof/>
        <w:kern w:val="2"/>
        <w:sz w:val="24"/>
        <w:szCs w:val="24"/>
        <w:lang w:eastAsia="es-CO"/>
        <w14:ligatures w14:val="standardContextual"/>
      </w:rPr>
      <w:drawing>
        <wp:inline distT="0" distB="0" distL="0" distR="0" wp14:anchorId="6C411EB9" wp14:editId="52044971">
          <wp:extent cx="7792278" cy="669290"/>
          <wp:effectExtent l="0" t="0" r="0" b="0"/>
          <wp:docPr id="12021699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018228" name=""/>
                  <pic:cNvPicPr/>
                </pic:nvPicPr>
                <pic:blipFill>
                  <a:blip r:embed="rId1"/>
                  <a:stretch>
                    <a:fillRect/>
                  </a:stretch>
                </pic:blipFill>
                <pic:spPr>
                  <a:xfrm>
                    <a:off x="0" y="0"/>
                    <a:ext cx="7809043" cy="67073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FD7A2" w14:textId="77777777" w:rsidR="00F71622" w:rsidRDefault="00F71622" w:rsidP="00B0696A">
      <w:pPr>
        <w:spacing w:after="0" w:line="240" w:lineRule="auto"/>
      </w:pPr>
      <w:r>
        <w:separator/>
      </w:r>
    </w:p>
  </w:footnote>
  <w:footnote w:type="continuationSeparator" w:id="0">
    <w:p w14:paraId="3B54E823" w14:textId="77777777" w:rsidR="00F71622" w:rsidRDefault="00F71622" w:rsidP="00B0696A">
      <w:pPr>
        <w:spacing w:after="0" w:line="240" w:lineRule="auto"/>
      </w:pPr>
      <w:r>
        <w:continuationSeparator/>
      </w:r>
    </w:p>
  </w:footnote>
  <w:footnote w:id="1">
    <w:p w14:paraId="5B110E35" w14:textId="77777777" w:rsidR="006B4081" w:rsidRPr="00FC2FD1" w:rsidRDefault="006B4081" w:rsidP="006B4081">
      <w:pPr>
        <w:spacing w:before="73"/>
        <w:ind w:right="49"/>
        <w:jc w:val="both"/>
        <w:rPr>
          <w:sz w:val="16"/>
        </w:rPr>
      </w:pPr>
      <w:r>
        <w:rPr>
          <w:rStyle w:val="Refdenotaalpie"/>
        </w:rPr>
        <w:footnoteRef/>
      </w:r>
      <w:r>
        <w:t xml:space="preserve"> </w:t>
      </w:r>
      <w:r>
        <w:rPr>
          <w:w w:val="80"/>
          <w:sz w:val="16"/>
        </w:rPr>
        <w:t>Artículo 2 de la Ley 527 de 1999 “a) Mensaje de datos. La información generada, enviada, recibida, almacenada o comunicada por medios electrónicos,</w:t>
      </w:r>
      <w:r>
        <w:rPr>
          <w:spacing w:val="1"/>
          <w:w w:val="80"/>
          <w:sz w:val="16"/>
        </w:rPr>
        <w:t xml:space="preserve"> </w:t>
      </w:r>
      <w:r>
        <w:rPr>
          <w:w w:val="80"/>
          <w:sz w:val="16"/>
        </w:rPr>
        <w:t>ópticos o similares, como pudieran ser, entre otros, el Intercambio Electrónico de Datos (EDI), Internet, el correo electrónico, el telegrama, el télex o el</w:t>
      </w:r>
      <w:r>
        <w:rPr>
          <w:spacing w:val="1"/>
          <w:w w:val="80"/>
          <w:sz w:val="16"/>
        </w:rPr>
        <w:t xml:space="preserve"> </w:t>
      </w:r>
      <w:r>
        <w:rPr>
          <w:w w:val="90"/>
          <w:sz w:val="16"/>
        </w:rPr>
        <w:t>telefax;”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BDD9F" w14:textId="11F8A7D4" w:rsidR="00E577B7" w:rsidRDefault="00E577B7" w:rsidP="00E577B7">
    <w:pPr>
      <w:pStyle w:val="Encabezado"/>
      <w:ind w:left="-1418"/>
    </w:pPr>
    <w:r w:rsidRPr="00E577B7">
      <w:rPr>
        <w:rFonts w:ascii="Aptos" w:eastAsia="Aptos" w:hAnsi="Aptos" w:cs="Arial"/>
        <w:noProof/>
        <w:kern w:val="2"/>
        <w:sz w:val="24"/>
        <w:szCs w:val="24"/>
        <w:lang w:eastAsia="es-CO"/>
        <w14:ligatures w14:val="standardContextual"/>
      </w:rPr>
      <w:drawing>
        <wp:inline distT="0" distB="0" distL="0" distR="0" wp14:anchorId="0B4B19E8" wp14:editId="15EE1596">
          <wp:extent cx="7776376" cy="977900"/>
          <wp:effectExtent l="0" t="0" r="0" b="0"/>
          <wp:docPr id="1202169992" name="Imagen 1202169992" descr="Diagram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1236" name="Imagen 1" descr="Diagrama, Texto&#10;&#10;El contenido generado por IA puede ser incorrecto."/>
                  <pic:cNvPicPr/>
                </pic:nvPicPr>
                <pic:blipFill>
                  <a:blip r:embed="rId1"/>
                  <a:stretch>
                    <a:fillRect/>
                  </a:stretch>
                </pic:blipFill>
                <pic:spPr>
                  <a:xfrm>
                    <a:off x="0" y="0"/>
                    <a:ext cx="7789138" cy="97950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tentative="1">
      <w:start w:val="1"/>
      <w:numFmt w:val="bullet"/>
      <w:pStyle w:val="Listaconvietas3"/>
      <w:lvlText w:val=""/>
      <w:lvlJc w:val="left"/>
      <w:pPr>
        <w:tabs>
          <w:tab w:val="left" w:pos="926"/>
        </w:tabs>
        <w:ind w:left="926" w:hanging="360"/>
      </w:pPr>
      <w:rPr>
        <w:rFonts w:ascii="Symbol" w:hAnsi="Symbol" w:hint="default"/>
      </w:rPr>
    </w:lvl>
  </w:abstractNum>
  <w:abstractNum w:abstractNumId="1">
    <w:nsid w:val="FFFFFF83"/>
    <w:multiLevelType w:val="singleLevel"/>
    <w:tmpl w:val="FFFFFF83"/>
    <w:lvl w:ilvl="0" w:tentative="1">
      <w:start w:val="1"/>
      <w:numFmt w:val="bullet"/>
      <w:pStyle w:val="Listaconvietas2"/>
      <w:lvlText w:val=""/>
      <w:lvlJc w:val="left"/>
      <w:pPr>
        <w:tabs>
          <w:tab w:val="left" w:pos="643"/>
        </w:tabs>
        <w:ind w:left="643" w:hanging="360"/>
      </w:pPr>
      <w:rPr>
        <w:rFonts w:ascii="Symbol" w:hAnsi="Symbol" w:hint="default"/>
      </w:rPr>
    </w:lvl>
  </w:abstractNum>
  <w:abstractNum w:abstractNumId="2">
    <w:nsid w:val="FFFFFF89"/>
    <w:multiLevelType w:val="singleLevel"/>
    <w:tmpl w:val="FFFFFF89"/>
    <w:lvl w:ilvl="0" w:tentative="1">
      <w:start w:val="1"/>
      <w:numFmt w:val="bullet"/>
      <w:pStyle w:val="Listaconvietas"/>
      <w:lvlText w:val=""/>
      <w:lvlJc w:val="left"/>
      <w:pPr>
        <w:tabs>
          <w:tab w:val="left" w:pos="360"/>
        </w:tabs>
        <w:ind w:left="360" w:hanging="360"/>
      </w:pPr>
      <w:rPr>
        <w:rFonts w:ascii="Symbol" w:hAnsi="Symbol" w:hint="default"/>
      </w:rPr>
    </w:lvl>
  </w:abstractNum>
  <w:abstractNum w:abstractNumId="3">
    <w:nsid w:val="009F7306"/>
    <w:multiLevelType w:val="hybridMultilevel"/>
    <w:tmpl w:val="F384CC3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3D2CC4"/>
    <w:multiLevelType w:val="hybridMultilevel"/>
    <w:tmpl w:val="2626EB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9064B33"/>
    <w:multiLevelType w:val="hybridMultilevel"/>
    <w:tmpl w:val="559CAA2C"/>
    <w:lvl w:ilvl="0" w:tplc="240A000B">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nsid w:val="0ADD02C9"/>
    <w:multiLevelType w:val="hybridMultilevel"/>
    <w:tmpl w:val="2DBAC14A"/>
    <w:lvl w:ilvl="0" w:tplc="BD90B34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0B8355BE"/>
    <w:multiLevelType w:val="hybridMultilevel"/>
    <w:tmpl w:val="3D08EA0A"/>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0C7A433E"/>
    <w:multiLevelType w:val="hybridMultilevel"/>
    <w:tmpl w:val="C0C6DEA6"/>
    <w:lvl w:ilvl="0" w:tplc="0DE8F1E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22B389D"/>
    <w:multiLevelType w:val="hybridMultilevel"/>
    <w:tmpl w:val="33080EBC"/>
    <w:lvl w:ilvl="0" w:tplc="48DA3118">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34614C5"/>
    <w:multiLevelType w:val="hybridMultilevel"/>
    <w:tmpl w:val="134EDB12"/>
    <w:lvl w:ilvl="0" w:tplc="051EA80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90626C9"/>
    <w:multiLevelType w:val="multilevel"/>
    <w:tmpl w:val="5D0A9AB8"/>
    <w:lvl w:ilvl="0">
      <w:start w:val="1"/>
      <w:numFmt w:val="bullet"/>
      <w:lvlText w:val=""/>
      <w:lvlJc w:val="left"/>
      <w:pPr>
        <w:ind w:left="720" w:hanging="360"/>
      </w:pPr>
      <w:rPr>
        <w:rFonts w:ascii="Wingdings" w:hAnsi="Wingdings" w:hint="default"/>
        <w: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97564A7"/>
    <w:multiLevelType w:val="multilevel"/>
    <w:tmpl w:val="6CBE50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F75012D"/>
    <w:multiLevelType w:val="multilevel"/>
    <w:tmpl w:val="799E31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4B27079"/>
    <w:multiLevelType w:val="hybridMultilevel"/>
    <w:tmpl w:val="378E9AC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nsid w:val="26D74C99"/>
    <w:multiLevelType w:val="hybridMultilevel"/>
    <w:tmpl w:val="0D34FA90"/>
    <w:lvl w:ilvl="0" w:tplc="FA5C3332">
      <w:start w:val="1"/>
      <w:numFmt w:val="upperLetter"/>
      <w:lvlText w:val="%1."/>
      <w:lvlJc w:val="left"/>
      <w:pPr>
        <w:ind w:left="720" w:hanging="360"/>
      </w:pPr>
      <w:rPr>
        <w:rFonts w:asciiTheme="minorHAnsi" w:hAnsiTheme="minorHAnsi" w:cstheme="minorHAnsi"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5364B2"/>
    <w:multiLevelType w:val="hybridMultilevel"/>
    <w:tmpl w:val="40823F3E"/>
    <w:lvl w:ilvl="0" w:tplc="649E80BC">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17">
    <w:nsid w:val="2C9C118F"/>
    <w:multiLevelType w:val="hybridMultilevel"/>
    <w:tmpl w:val="3B36F522"/>
    <w:lvl w:ilvl="0" w:tplc="9AC63B6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D3A39B7"/>
    <w:multiLevelType w:val="hybridMultilevel"/>
    <w:tmpl w:val="A3046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0376068"/>
    <w:multiLevelType w:val="multilevel"/>
    <w:tmpl w:val="82403DC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1651BE2"/>
    <w:multiLevelType w:val="hybridMultilevel"/>
    <w:tmpl w:val="D0C011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6FB72B6"/>
    <w:multiLevelType w:val="hybridMultilevel"/>
    <w:tmpl w:val="1BB69B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271D29"/>
    <w:multiLevelType w:val="multilevel"/>
    <w:tmpl w:val="799E31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A19005D"/>
    <w:multiLevelType w:val="hybridMultilevel"/>
    <w:tmpl w:val="592206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B882054"/>
    <w:multiLevelType w:val="hybridMultilevel"/>
    <w:tmpl w:val="2DBAC14A"/>
    <w:lvl w:ilvl="0" w:tplc="BD90B34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F2B1FAC"/>
    <w:multiLevelType w:val="hybridMultilevel"/>
    <w:tmpl w:val="6B2ABB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0070F74"/>
    <w:multiLevelType w:val="hybridMultilevel"/>
    <w:tmpl w:val="1110CF8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40536D4E"/>
    <w:multiLevelType w:val="hybridMultilevel"/>
    <w:tmpl w:val="5088FD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2F212B7"/>
    <w:multiLevelType w:val="hybridMultilevel"/>
    <w:tmpl w:val="61E4FABA"/>
    <w:lvl w:ilvl="0" w:tplc="0DE8F1E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45771E38"/>
    <w:multiLevelType w:val="hybridMultilevel"/>
    <w:tmpl w:val="1138D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47D0360B"/>
    <w:multiLevelType w:val="multilevel"/>
    <w:tmpl w:val="E070CEA0"/>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47ED1AD2"/>
    <w:multiLevelType w:val="hybridMultilevel"/>
    <w:tmpl w:val="56F67F0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4A1306CD"/>
    <w:multiLevelType w:val="hybridMultilevel"/>
    <w:tmpl w:val="30429F2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nsid w:val="4A6B2227"/>
    <w:multiLevelType w:val="hybridMultilevel"/>
    <w:tmpl w:val="F366406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4D766E35"/>
    <w:multiLevelType w:val="hybridMultilevel"/>
    <w:tmpl w:val="556A54E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50970070"/>
    <w:multiLevelType w:val="hybridMultilevel"/>
    <w:tmpl w:val="614638F4"/>
    <w:lvl w:ilvl="0" w:tplc="4126D0A4">
      <w:start w:val="1"/>
      <w:numFmt w:val="lowerRoman"/>
      <w:lvlText w:val="%1."/>
      <w:lvlJc w:val="right"/>
      <w:pPr>
        <w:ind w:left="360" w:hanging="360"/>
      </w:pPr>
      <w:rPr>
        <w:rFonts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nsid w:val="59124414"/>
    <w:multiLevelType w:val="multilevel"/>
    <w:tmpl w:val="F2B24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ABF12A0"/>
    <w:multiLevelType w:val="hybridMultilevel"/>
    <w:tmpl w:val="53D4690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5BAF0BFF"/>
    <w:multiLevelType w:val="hybridMultilevel"/>
    <w:tmpl w:val="D070ED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nsid w:val="5D2222AE"/>
    <w:multiLevelType w:val="hybridMultilevel"/>
    <w:tmpl w:val="829AD168"/>
    <w:lvl w:ilvl="0" w:tplc="C340DFFC">
      <w:start w:val="1"/>
      <w:numFmt w:val="lowerLetter"/>
      <w:lvlText w:val="%1)"/>
      <w:lvlJc w:val="lef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40">
    <w:nsid w:val="5D40373D"/>
    <w:multiLevelType w:val="hybridMultilevel"/>
    <w:tmpl w:val="CB52941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nsid w:val="5DA4248E"/>
    <w:multiLevelType w:val="multilevel"/>
    <w:tmpl w:val="0A105466"/>
    <w:lvl w:ilvl="0">
      <w:start w:val="1"/>
      <w:numFmt w:val="decimal"/>
      <w:lvlText w:val="%1."/>
      <w:lvlJc w:val="left"/>
      <w:pPr>
        <w:ind w:left="720" w:hanging="360"/>
      </w:pPr>
    </w:lvl>
    <w:lvl w:ilvl="1">
      <w:start w:val="3"/>
      <w:numFmt w:val="bullet"/>
      <w:lvlText w:val="•"/>
      <w:lvlJc w:val="left"/>
      <w:pPr>
        <w:ind w:left="705" w:hanging="705"/>
      </w:pPr>
      <w:rPr>
        <w:rFonts w:ascii="Calibri" w:eastAsia="Calibri"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DEC6E32"/>
    <w:multiLevelType w:val="hybridMultilevel"/>
    <w:tmpl w:val="81A41340"/>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nsid w:val="63B573DC"/>
    <w:multiLevelType w:val="hybridMultilevel"/>
    <w:tmpl w:val="1076CD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nsid w:val="641836E9"/>
    <w:multiLevelType w:val="hybridMultilevel"/>
    <w:tmpl w:val="770EC85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64391F4C"/>
    <w:multiLevelType w:val="multilevel"/>
    <w:tmpl w:val="B6906076"/>
    <w:lvl w:ilvl="0">
      <w:start w:val="1"/>
      <w:numFmt w:val="bullet"/>
      <w:lvlText w:val=""/>
      <w:lvlJc w:val="left"/>
      <w:pPr>
        <w:ind w:left="720" w:hanging="360"/>
      </w:pPr>
      <w:rPr>
        <w:rFonts w:ascii="Wingdings" w:hAnsi="Wingdings" w:hint="default"/>
        <w: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7631C83"/>
    <w:multiLevelType w:val="hybridMultilevel"/>
    <w:tmpl w:val="C9B6D460"/>
    <w:lvl w:ilvl="0" w:tplc="DDDA864C">
      <w:start w:val="1"/>
      <w:numFmt w:val="upperLetter"/>
      <w:lvlText w:val="%1."/>
      <w:lvlJc w:val="left"/>
      <w:pPr>
        <w:ind w:left="1440" w:hanging="360"/>
      </w:pPr>
      <w:rPr>
        <w:rFonts w:hint="default"/>
      </w:rPr>
    </w:lvl>
    <w:lvl w:ilvl="1" w:tplc="080A0019">
      <w:start w:val="1"/>
      <w:numFmt w:val="lowerLetter"/>
      <w:lvlText w:val="%2."/>
      <w:lvlJc w:val="left"/>
      <w:pPr>
        <w:ind w:left="2160" w:hanging="360"/>
      </w:pPr>
    </w:lvl>
    <w:lvl w:ilvl="2" w:tplc="F9303FD6">
      <w:start w:val="9"/>
      <w:numFmt w:val="decimal"/>
      <w:lvlText w:val="%3."/>
      <w:lvlJc w:val="left"/>
      <w:pPr>
        <w:ind w:left="3060" w:hanging="360"/>
      </w:pPr>
      <w:rPr>
        <w:rFonts w:hint="default"/>
      </w:r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8">
    <w:nsid w:val="67BE30F3"/>
    <w:multiLevelType w:val="hybridMultilevel"/>
    <w:tmpl w:val="C422F54C"/>
    <w:lvl w:ilvl="0" w:tplc="4D701DA0">
      <w:start w:val="14"/>
      <w:numFmt w:val="lowerRoman"/>
      <w:lvlText w:val="%1."/>
      <w:lvlJc w:val="left"/>
      <w:pPr>
        <w:ind w:left="1080" w:hanging="72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68276945"/>
    <w:multiLevelType w:val="hybridMultilevel"/>
    <w:tmpl w:val="B24CAF8A"/>
    <w:lvl w:ilvl="0" w:tplc="60C845F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nsid w:val="69234304"/>
    <w:multiLevelType w:val="hybridMultilevel"/>
    <w:tmpl w:val="6A026710"/>
    <w:lvl w:ilvl="0" w:tplc="240A0001">
      <w:start w:val="1"/>
      <w:numFmt w:val="bullet"/>
      <w:lvlText w:val=""/>
      <w:lvlJc w:val="left"/>
      <w:pPr>
        <w:ind w:left="762" w:hanging="360"/>
      </w:pPr>
      <w:rPr>
        <w:rFonts w:ascii="Symbol" w:hAnsi="Symbol" w:hint="default"/>
      </w:rPr>
    </w:lvl>
    <w:lvl w:ilvl="1" w:tplc="240A0003" w:tentative="1">
      <w:start w:val="1"/>
      <w:numFmt w:val="bullet"/>
      <w:lvlText w:val="o"/>
      <w:lvlJc w:val="left"/>
      <w:pPr>
        <w:ind w:left="1482" w:hanging="360"/>
      </w:pPr>
      <w:rPr>
        <w:rFonts w:ascii="Courier New" w:hAnsi="Courier New" w:cs="Courier New" w:hint="default"/>
      </w:rPr>
    </w:lvl>
    <w:lvl w:ilvl="2" w:tplc="240A0005" w:tentative="1">
      <w:start w:val="1"/>
      <w:numFmt w:val="bullet"/>
      <w:lvlText w:val=""/>
      <w:lvlJc w:val="left"/>
      <w:pPr>
        <w:ind w:left="2202" w:hanging="360"/>
      </w:pPr>
      <w:rPr>
        <w:rFonts w:ascii="Wingdings" w:hAnsi="Wingdings" w:hint="default"/>
      </w:rPr>
    </w:lvl>
    <w:lvl w:ilvl="3" w:tplc="240A0001" w:tentative="1">
      <w:start w:val="1"/>
      <w:numFmt w:val="bullet"/>
      <w:lvlText w:val=""/>
      <w:lvlJc w:val="left"/>
      <w:pPr>
        <w:ind w:left="2922" w:hanging="360"/>
      </w:pPr>
      <w:rPr>
        <w:rFonts w:ascii="Symbol" w:hAnsi="Symbol" w:hint="default"/>
      </w:rPr>
    </w:lvl>
    <w:lvl w:ilvl="4" w:tplc="240A0003" w:tentative="1">
      <w:start w:val="1"/>
      <w:numFmt w:val="bullet"/>
      <w:lvlText w:val="o"/>
      <w:lvlJc w:val="left"/>
      <w:pPr>
        <w:ind w:left="3642" w:hanging="360"/>
      </w:pPr>
      <w:rPr>
        <w:rFonts w:ascii="Courier New" w:hAnsi="Courier New" w:cs="Courier New" w:hint="default"/>
      </w:rPr>
    </w:lvl>
    <w:lvl w:ilvl="5" w:tplc="240A0005" w:tentative="1">
      <w:start w:val="1"/>
      <w:numFmt w:val="bullet"/>
      <w:lvlText w:val=""/>
      <w:lvlJc w:val="left"/>
      <w:pPr>
        <w:ind w:left="4362" w:hanging="360"/>
      </w:pPr>
      <w:rPr>
        <w:rFonts w:ascii="Wingdings" w:hAnsi="Wingdings" w:hint="default"/>
      </w:rPr>
    </w:lvl>
    <w:lvl w:ilvl="6" w:tplc="240A0001" w:tentative="1">
      <w:start w:val="1"/>
      <w:numFmt w:val="bullet"/>
      <w:lvlText w:val=""/>
      <w:lvlJc w:val="left"/>
      <w:pPr>
        <w:ind w:left="5082" w:hanging="360"/>
      </w:pPr>
      <w:rPr>
        <w:rFonts w:ascii="Symbol" w:hAnsi="Symbol" w:hint="default"/>
      </w:rPr>
    </w:lvl>
    <w:lvl w:ilvl="7" w:tplc="240A0003" w:tentative="1">
      <w:start w:val="1"/>
      <w:numFmt w:val="bullet"/>
      <w:lvlText w:val="o"/>
      <w:lvlJc w:val="left"/>
      <w:pPr>
        <w:ind w:left="5802" w:hanging="360"/>
      </w:pPr>
      <w:rPr>
        <w:rFonts w:ascii="Courier New" w:hAnsi="Courier New" w:cs="Courier New" w:hint="default"/>
      </w:rPr>
    </w:lvl>
    <w:lvl w:ilvl="8" w:tplc="240A0005" w:tentative="1">
      <w:start w:val="1"/>
      <w:numFmt w:val="bullet"/>
      <w:lvlText w:val=""/>
      <w:lvlJc w:val="left"/>
      <w:pPr>
        <w:ind w:left="6522" w:hanging="360"/>
      </w:pPr>
      <w:rPr>
        <w:rFonts w:ascii="Wingdings" w:hAnsi="Wingdings" w:hint="default"/>
      </w:rPr>
    </w:lvl>
  </w:abstractNum>
  <w:abstractNum w:abstractNumId="51">
    <w:nsid w:val="6BB12A43"/>
    <w:multiLevelType w:val="multilevel"/>
    <w:tmpl w:val="09845C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nsid w:val="6BB30735"/>
    <w:multiLevelType w:val="hybridMultilevel"/>
    <w:tmpl w:val="339C5492"/>
    <w:lvl w:ilvl="0" w:tplc="0DE8F1E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6BED370F"/>
    <w:multiLevelType w:val="hybridMultilevel"/>
    <w:tmpl w:val="0AD29D1A"/>
    <w:lvl w:ilvl="0" w:tplc="6C381F84">
      <w:start w:val="1"/>
      <w:numFmt w:val="decimal"/>
      <w:lvlText w:val="%1."/>
      <w:lvlJc w:val="left"/>
      <w:pPr>
        <w:ind w:left="1170" w:hanging="360"/>
      </w:pPr>
      <w:rPr>
        <w:rFonts w:ascii="Arial" w:hAnsi="Arial" w:cs="Arial" w:hint="default"/>
        <w:b w:val="0"/>
        <w:bCs/>
        <w:color w:val="000000" w:themeColor="text1"/>
        <w:w w:val="81"/>
        <w:sz w:val="22"/>
        <w:szCs w:val="22"/>
        <w:lang w:val="es-ES" w:eastAsia="en-US" w:bidi="ar-SA"/>
      </w:rPr>
    </w:lvl>
    <w:lvl w:ilvl="1" w:tplc="91F87CC0">
      <w:numFmt w:val="bullet"/>
      <w:lvlText w:val="•"/>
      <w:lvlJc w:val="left"/>
      <w:pPr>
        <w:ind w:left="2120" w:hanging="360"/>
      </w:pPr>
      <w:rPr>
        <w:rFonts w:hint="default"/>
        <w:lang w:val="es-ES" w:eastAsia="en-US" w:bidi="ar-SA"/>
      </w:rPr>
    </w:lvl>
    <w:lvl w:ilvl="2" w:tplc="47004A60">
      <w:numFmt w:val="bullet"/>
      <w:lvlText w:val="•"/>
      <w:lvlJc w:val="left"/>
      <w:pPr>
        <w:ind w:left="3060" w:hanging="360"/>
      </w:pPr>
      <w:rPr>
        <w:rFonts w:hint="default"/>
        <w:lang w:val="es-ES" w:eastAsia="en-US" w:bidi="ar-SA"/>
      </w:rPr>
    </w:lvl>
    <w:lvl w:ilvl="3" w:tplc="AA7CFB28">
      <w:numFmt w:val="bullet"/>
      <w:lvlText w:val="•"/>
      <w:lvlJc w:val="left"/>
      <w:pPr>
        <w:ind w:left="4000" w:hanging="360"/>
      </w:pPr>
      <w:rPr>
        <w:rFonts w:hint="default"/>
        <w:lang w:val="es-ES" w:eastAsia="en-US" w:bidi="ar-SA"/>
      </w:rPr>
    </w:lvl>
    <w:lvl w:ilvl="4" w:tplc="AF3E5A58">
      <w:numFmt w:val="bullet"/>
      <w:lvlText w:val="•"/>
      <w:lvlJc w:val="left"/>
      <w:pPr>
        <w:ind w:left="4940" w:hanging="360"/>
      </w:pPr>
      <w:rPr>
        <w:rFonts w:hint="default"/>
        <w:lang w:val="es-ES" w:eastAsia="en-US" w:bidi="ar-SA"/>
      </w:rPr>
    </w:lvl>
    <w:lvl w:ilvl="5" w:tplc="75387FC4">
      <w:numFmt w:val="bullet"/>
      <w:lvlText w:val="•"/>
      <w:lvlJc w:val="left"/>
      <w:pPr>
        <w:ind w:left="5880" w:hanging="360"/>
      </w:pPr>
      <w:rPr>
        <w:rFonts w:hint="default"/>
        <w:lang w:val="es-ES" w:eastAsia="en-US" w:bidi="ar-SA"/>
      </w:rPr>
    </w:lvl>
    <w:lvl w:ilvl="6" w:tplc="26B0A712">
      <w:numFmt w:val="bullet"/>
      <w:lvlText w:val="•"/>
      <w:lvlJc w:val="left"/>
      <w:pPr>
        <w:ind w:left="6820" w:hanging="360"/>
      </w:pPr>
      <w:rPr>
        <w:rFonts w:hint="default"/>
        <w:lang w:val="es-ES" w:eastAsia="en-US" w:bidi="ar-SA"/>
      </w:rPr>
    </w:lvl>
    <w:lvl w:ilvl="7" w:tplc="FE6E51E0">
      <w:numFmt w:val="bullet"/>
      <w:lvlText w:val="•"/>
      <w:lvlJc w:val="left"/>
      <w:pPr>
        <w:ind w:left="7760" w:hanging="360"/>
      </w:pPr>
      <w:rPr>
        <w:rFonts w:hint="default"/>
        <w:lang w:val="es-ES" w:eastAsia="en-US" w:bidi="ar-SA"/>
      </w:rPr>
    </w:lvl>
    <w:lvl w:ilvl="8" w:tplc="618A8584">
      <w:numFmt w:val="bullet"/>
      <w:lvlText w:val="•"/>
      <w:lvlJc w:val="left"/>
      <w:pPr>
        <w:ind w:left="8700" w:hanging="360"/>
      </w:pPr>
      <w:rPr>
        <w:rFonts w:hint="default"/>
        <w:lang w:val="es-ES" w:eastAsia="en-US" w:bidi="ar-SA"/>
      </w:rPr>
    </w:lvl>
  </w:abstractNum>
  <w:abstractNum w:abstractNumId="54">
    <w:nsid w:val="6F653786"/>
    <w:multiLevelType w:val="hybridMultilevel"/>
    <w:tmpl w:val="9BEE9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nsid w:val="6F8E6B4F"/>
    <w:multiLevelType w:val="hybridMultilevel"/>
    <w:tmpl w:val="2D44E97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nsid w:val="6FB94BF7"/>
    <w:multiLevelType w:val="hybridMultilevel"/>
    <w:tmpl w:val="EF9CE780"/>
    <w:lvl w:ilvl="0" w:tplc="0C0A000F">
      <w:start w:val="1"/>
      <w:numFmt w:val="decimal"/>
      <w:lvlText w:val="%1."/>
      <w:lvlJc w:val="left"/>
      <w:pPr>
        <w:ind w:left="1170" w:hanging="360"/>
      </w:pPr>
      <w:rPr>
        <w:rFonts w:hint="default"/>
        <w:b/>
        <w:bCs/>
        <w:w w:val="81"/>
        <w:sz w:val="22"/>
        <w:szCs w:val="22"/>
        <w:lang w:val="es-ES" w:eastAsia="en-US" w:bidi="ar-SA"/>
      </w:rPr>
    </w:lvl>
    <w:lvl w:ilvl="1" w:tplc="23A82BC6">
      <w:start w:val="1"/>
      <w:numFmt w:val="upperLetter"/>
      <w:lvlText w:val="%2."/>
      <w:lvlJc w:val="left"/>
      <w:pPr>
        <w:ind w:left="3433" w:hanging="202"/>
        <w:jc w:val="right"/>
      </w:pPr>
      <w:rPr>
        <w:rFonts w:ascii="Arial" w:eastAsia="Arial" w:hAnsi="Arial" w:cs="Arial" w:hint="default"/>
        <w:b/>
        <w:bCs/>
        <w:spacing w:val="-3"/>
        <w:w w:val="81"/>
        <w:sz w:val="20"/>
        <w:szCs w:val="20"/>
        <w:u w:val="single" w:color="000000"/>
        <w:lang w:val="es-ES" w:eastAsia="en-US" w:bidi="ar-SA"/>
      </w:rPr>
    </w:lvl>
    <w:lvl w:ilvl="2" w:tplc="A0600490">
      <w:numFmt w:val="bullet"/>
      <w:lvlText w:val="•"/>
      <w:lvlJc w:val="left"/>
      <w:pPr>
        <w:ind w:left="4233" w:hanging="202"/>
      </w:pPr>
      <w:rPr>
        <w:rFonts w:hint="default"/>
        <w:lang w:val="es-ES" w:eastAsia="en-US" w:bidi="ar-SA"/>
      </w:rPr>
    </w:lvl>
    <w:lvl w:ilvl="3" w:tplc="7598A40C">
      <w:numFmt w:val="bullet"/>
      <w:lvlText w:val="•"/>
      <w:lvlJc w:val="left"/>
      <w:pPr>
        <w:ind w:left="5026" w:hanging="202"/>
      </w:pPr>
      <w:rPr>
        <w:rFonts w:hint="default"/>
        <w:lang w:val="es-ES" w:eastAsia="en-US" w:bidi="ar-SA"/>
      </w:rPr>
    </w:lvl>
    <w:lvl w:ilvl="4" w:tplc="FAE4A502">
      <w:numFmt w:val="bullet"/>
      <w:lvlText w:val="•"/>
      <w:lvlJc w:val="left"/>
      <w:pPr>
        <w:ind w:left="5820" w:hanging="202"/>
      </w:pPr>
      <w:rPr>
        <w:rFonts w:hint="default"/>
        <w:lang w:val="es-ES" w:eastAsia="en-US" w:bidi="ar-SA"/>
      </w:rPr>
    </w:lvl>
    <w:lvl w:ilvl="5" w:tplc="C0AC3B3A">
      <w:numFmt w:val="bullet"/>
      <w:lvlText w:val="•"/>
      <w:lvlJc w:val="left"/>
      <w:pPr>
        <w:ind w:left="6613" w:hanging="202"/>
      </w:pPr>
      <w:rPr>
        <w:rFonts w:hint="default"/>
        <w:lang w:val="es-ES" w:eastAsia="en-US" w:bidi="ar-SA"/>
      </w:rPr>
    </w:lvl>
    <w:lvl w:ilvl="6" w:tplc="AC665474">
      <w:numFmt w:val="bullet"/>
      <w:lvlText w:val="•"/>
      <w:lvlJc w:val="left"/>
      <w:pPr>
        <w:ind w:left="7406" w:hanging="202"/>
      </w:pPr>
      <w:rPr>
        <w:rFonts w:hint="default"/>
        <w:lang w:val="es-ES" w:eastAsia="en-US" w:bidi="ar-SA"/>
      </w:rPr>
    </w:lvl>
    <w:lvl w:ilvl="7" w:tplc="5922DC56">
      <w:numFmt w:val="bullet"/>
      <w:lvlText w:val="•"/>
      <w:lvlJc w:val="left"/>
      <w:pPr>
        <w:ind w:left="8200" w:hanging="202"/>
      </w:pPr>
      <w:rPr>
        <w:rFonts w:hint="default"/>
        <w:lang w:val="es-ES" w:eastAsia="en-US" w:bidi="ar-SA"/>
      </w:rPr>
    </w:lvl>
    <w:lvl w:ilvl="8" w:tplc="85E4082C">
      <w:numFmt w:val="bullet"/>
      <w:lvlText w:val="•"/>
      <w:lvlJc w:val="left"/>
      <w:pPr>
        <w:ind w:left="8993" w:hanging="202"/>
      </w:pPr>
      <w:rPr>
        <w:rFonts w:hint="default"/>
        <w:lang w:val="es-ES" w:eastAsia="en-US" w:bidi="ar-SA"/>
      </w:rPr>
    </w:lvl>
  </w:abstractNum>
  <w:abstractNum w:abstractNumId="57">
    <w:nsid w:val="6FE32A1C"/>
    <w:multiLevelType w:val="hybridMultilevel"/>
    <w:tmpl w:val="49301F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nsid w:val="739F7C66"/>
    <w:multiLevelType w:val="hybridMultilevel"/>
    <w:tmpl w:val="7C44B4CC"/>
    <w:lvl w:ilvl="0" w:tplc="DA7EC73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75B608C7"/>
    <w:multiLevelType w:val="hybridMultilevel"/>
    <w:tmpl w:val="C0922E1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nsid w:val="780121B8"/>
    <w:multiLevelType w:val="hybridMultilevel"/>
    <w:tmpl w:val="769E1DA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nsid w:val="79F87583"/>
    <w:multiLevelType w:val="hybridMultilevel"/>
    <w:tmpl w:val="F8A4375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nsid w:val="7D4231E2"/>
    <w:multiLevelType w:val="hybridMultilevel"/>
    <w:tmpl w:val="DAD26CA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6"/>
  </w:num>
  <w:num w:numId="5">
    <w:abstractNumId w:val="52"/>
  </w:num>
  <w:num w:numId="6">
    <w:abstractNumId w:val="8"/>
  </w:num>
  <w:num w:numId="7">
    <w:abstractNumId w:val="49"/>
  </w:num>
  <w:num w:numId="8">
    <w:abstractNumId w:val="31"/>
  </w:num>
  <w:num w:numId="9">
    <w:abstractNumId w:val="61"/>
  </w:num>
  <w:num w:numId="10">
    <w:abstractNumId w:val="18"/>
  </w:num>
  <w:num w:numId="11">
    <w:abstractNumId w:val="15"/>
  </w:num>
  <w:num w:numId="12">
    <w:abstractNumId w:val="60"/>
  </w:num>
  <w:num w:numId="13">
    <w:abstractNumId w:val="13"/>
  </w:num>
  <w:num w:numId="14">
    <w:abstractNumId w:val="5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44"/>
  </w:num>
  <w:num w:numId="19">
    <w:abstractNumId w:val="7"/>
  </w:num>
  <w:num w:numId="20">
    <w:abstractNumId w:val="27"/>
  </w:num>
  <w:num w:numId="21">
    <w:abstractNumId w:val="42"/>
  </w:num>
  <w:num w:numId="22">
    <w:abstractNumId w:val="34"/>
  </w:num>
  <w:num w:numId="23">
    <w:abstractNumId w:val="43"/>
  </w:num>
  <w:num w:numId="24">
    <w:abstractNumId w:val="17"/>
  </w:num>
  <w:num w:numId="25">
    <w:abstractNumId w:val="3"/>
  </w:num>
  <w:num w:numId="26">
    <w:abstractNumId w:val="22"/>
  </w:num>
  <w:num w:numId="27">
    <w:abstractNumId w:val="9"/>
  </w:num>
  <w:num w:numId="28">
    <w:abstractNumId w:val="62"/>
  </w:num>
  <w:num w:numId="29">
    <w:abstractNumId w:val="37"/>
  </w:num>
  <w:num w:numId="30">
    <w:abstractNumId w:val="59"/>
  </w:num>
  <w:num w:numId="31">
    <w:abstractNumId w:val="28"/>
  </w:num>
  <w:num w:numId="32">
    <w:abstractNumId w:val="30"/>
  </w:num>
  <w:num w:numId="33">
    <w:abstractNumId w:val="26"/>
  </w:num>
  <w:num w:numId="34">
    <w:abstractNumId w:val="45"/>
  </w:num>
  <w:num w:numId="35">
    <w:abstractNumId w:val="5"/>
  </w:num>
  <w:num w:numId="36">
    <w:abstractNumId w:val="11"/>
  </w:num>
  <w:num w:numId="37">
    <w:abstractNumId w:val="19"/>
  </w:num>
  <w:num w:numId="38">
    <w:abstractNumId w:val="12"/>
  </w:num>
  <w:num w:numId="39">
    <w:abstractNumId w:val="25"/>
  </w:num>
  <w:num w:numId="40">
    <w:abstractNumId w:val="55"/>
  </w:num>
  <w:num w:numId="41">
    <w:abstractNumId w:val="57"/>
  </w:num>
  <w:num w:numId="42">
    <w:abstractNumId w:val="23"/>
  </w:num>
  <w:num w:numId="43">
    <w:abstractNumId w:val="50"/>
  </w:num>
  <w:num w:numId="44">
    <w:abstractNumId w:val="20"/>
  </w:num>
  <w:num w:numId="45">
    <w:abstractNumId w:val="47"/>
  </w:num>
  <w:num w:numId="46">
    <w:abstractNumId w:val="35"/>
  </w:num>
  <w:num w:numId="47">
    <w:abstractNumId w:val="38"/>
  </w:num>
  <w:num w:numId="48">
    <w:abstractNumId w:val="40"/>
  </w:num>
  <w:num w:numId="49">
    <w:abstractNumId w:val="14"/>
  </w:num>
  <w:num w:numId="50">
    <w:abstractNumId w:val="32"/>
  </w:num>
  <w:num w:numId="51">
    <w:abstractNumId w:val="4"/>
  </w:num>
  <w:num w:numId="52">
    <w:abstractNumId w:val="54"/>
  </w:num>
  <w:num w:numId="53">
    <w:abstractNumId w:val="41"/>
  </w:num>
  <w:num w:numId="54">
    <w:abstractNumId w:val="36"/>
  </w:num>
  <w:num w:numId="55">
    <w:abstractNumId w:val="29"/>
  </w:num>
  <w:num w:numId="56">
    <w:abstractNumId w:val="24"/>
  </w:num>
  <w:num w:numId="57">
    <w:abstractNumId w:val="21"/>
  </w:num>
  <w:num w:numId="58">
    <w:abstractNumId w:val="48"/>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58"/>
  </w:num>
  <w:num w:numId="62">
    <w:abstractNumId w:val="33"/>
  </w:num>
  <w:num w:numId="63">
    <w:abstractNumId w:val="53"/>
  </w:num>
  <w:num w:numId="64">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s-CO" w:vendorID="64" w:dllVersion="6" w:nlCheck="1" w:checkStyle="0"/>
  <w:activeWritingStyle w:appName="MSWord" w:lang="es-ES"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ES" w:vendorID="64" w:dllVersion="131078" w:nlCheck="1" w:checkStyle="1"/>
  <w:activeWritingStyle w:appName="MSWord" w:lang="es-CO"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96A"/>
    <w:rsid w:val="000226BA"/>
    <w:rsid w:val="00027BD4"/>
    <w:rsid w:val="00040137"/>
    <w:rsid w:val="00052F2D"/>
    <w:rsid w:val="00054284"/>
    <w:rsid w:val="00055D0C"/>
    <w:rsid w:val="00057A00"/>
    <w:rsid w:val="000652B5"/>
    <w:rsid w:val="00075E62"/>
    <w:rsid w:val="0008267F"/>
    <w:rsid w:val="000858B5"/>
    <w:rsid w:val="000973C1"/>
    <w:rsid w:val="000B0615"/>
    <w:rsid w:val="000B0929"/>
    <w:rsid w:val="000B13DA"/>
    <w:rsid w:val="000B709A"/>
    <w:rsid w:val="000C734F"/>
    <w:rsid w:val="000D000B"/>
    <w:rsid w:val="000D25F7"/>
    <w:rsid w:val="000E64F7"/>
    <w:rsid w:val="000F0E20"/>
    <w:rsid w:val="000F4633"/>
    <w:rsid w:val="000F6AD7"/>
    <w:rsid w:val="001014D0"/>
    <w:rsid w:val="00102691"/>
    <w:rsid w:val="00110EA5"/>
    <w:rsid w:val="00126CB3"/>
    <w:rsid w:val="00130EBA"/>
    <w:rsid w:val="00155D8A"/>
    <w:rsid w:val="00156768"/>
    <w:rsid w:val="00164999"/>
    <w:rsid w:val="00167997"/>
    <w:rsid w:val="00176805"/>
    <w:rsid w:val="001846CC"/>
    <w:rsid w:val="00193C87"/>
    <w:rsid w:val="001A28A0"/>
    <w:rsid w:val="001A66C0"/>
    <w:rsid w:val="001A7372"/>
    <w:rsid w:val="001B70EC"/>
    <w:rsid w:val="001E00B1"/>
    <w:rsid w:val="001E2A93"/>
    <w:rsid w:val="001F1E72"/>
    <w:rsid w:val="00202385"/>
    <w:rsid w:val="00202B5B"/>
    <w:rsid w:val="00221C06"/>
    <w:rsid w:val="002234C7"/>
    <w:rsid w:val="0022791B"/>
    <w:rsid w:val="0023194C"/>
    <w:rsid w:val="00232C92"/>
    <w:rsid w:val="0023692B"/>
    <w:rsid w:val="00236ECD"/>
    <w:rsid w:val="002502B0"/>
    <w:rsid w:val="00254839"/>
    <w:rsid w:val="00262E13"/>
    <w:rsid w:val="002812D7"/>
    <w:rsid w:val="0028671F"/>
    <w:rsid w:val="00287B09"/>
    <w:rsid w:val="0029205C"/>
    <w:rsid w:val="002A07F4"/>
    <w:rsid w:val="002B23E3"/>
    <w:rsid w:val="002B73C0"/>
    <w:rsid w:val="002C2E35"/>
    <w:rsid w:val="002C64FD"/>
    <w:rsid w:val="002F6A95"/>
    <w:rsid w:val="0032366F"/>
    <w:rsid w:val="003341D9"/>
    <w:rsid w:val="00335F38"/>
    <w:rsid w:val="0034364E"/>
    <w:rsid w:val="00347566"/>
    <w:rsid w:val="00350689"/>
    <w:rsid w:val="00356360"/>
    <w:rsid w:val="003575B1"/>
    <w:rsid w:val="00382ECC"/>
    <w:rsid w:val="00383D7A"/>
    <w:rsid w:val="003A29A0"/>
    <w:rsid w:val="003B0E9C"/>
    <w:rsid w:val="003B51FD"/>
    <w:rsid w:val="003C7B29"/>
    <w:rsid w:val="003E0A13"/>
    <w:rsid w:val="003E2FF5"/>
    <w:rsid w:val="003E5C81"/>
    <w:rsid w:val="003E6A8D"/>
    <w:rsid w:val="003F276C"/>
    <w:rsid w:val="0040081E"/>
    <w:rsid w:val="00406AA4"/>
    <w:rsid w:val="004232B8"/>
    <w:rsid w:val="00431F31"/>
    <w:rsid w:val="004332DE"/>
    <w:rsid w:val="00444CE1"/>
    <w:rsid w:val="0044511D"/>
    <w:rsid w:val="004517CA"/>
    <w:rsid w:val="00455B60"/>
    <w:rsid w:val="0047045A"/>
    <w:rsid w:val="00483F6C"/>
    <w:rsid w:val="00487B89"/>
    <w:rsid w:val="004962BC"/>
    <w:rsid w:val="004C11A9"/>
    <w:rsid w:val="004C2734"/>
    <w:rsid w:val="004C476D"/>
    <w:rsid w:val="004C7660"/>
    <w:rsid w:val="004D7EDB"/>
    <w:rsid w:val="004E4CE0"/>
    <w:rsid w:val="004F093D"/>
    <w:rsid w:val="004F37C9"/>
    <w:rsid w:val="005068C8"/>
    <w:rsid w:val="005069DC"/>
    <w:rsid w:val="00512571"/>
    <w:rsid w:val="005154CD"/>
    <w:rsid w:val="00515C68"/>
    <w:rsid w:val="005210AF"/>
    <w:rsid w:val="005351D1"/>
    <w:rsid w:val="00537FB1"/>
    <w:rsid w:val="00544A77"/>
    <w:rsid w:val="00552E3C"/>
    <w:rsid w:val="005578A0"/>
    <w:rsid w:val="0056193B"/>
    <w:rsid w:val="00565580"/>
    <w:rsid w:val="00571BE1"/>
    <w:rsid w:val="00591D96"/>
    <w:rsid w:val="005B02EE"/>
    <w:rsid w:val="005B2533"/>
    <w:rsid w:val="005B5A93"/>
    <w:rsid w:val="005C1E00"/>
    <w:rsid w:val="005C35D2"/>
    <w:rsid w:val="005C3D2D"/>
    <w:rsid w:val="005D2B8F"/>
    <w:rsid w:val="005D6DCD"/>
    <w:rsid w:val="005F4FD0"/>
    <w:rsid w:val="0061487F"/>
    <w:rsid w:val="00620ECA"/>
    <w:rsid w:val="00635A8F"/>
    <w:rsid w:val="00636B5E"/>
    <w:rsid w:val="006558BC"/>
    <w:rsid w:val="006649FE"/>
    <w:rsid w:val="006703C6"/>
    <w:rsid w:val="00673C4E"/>
    <w:rsid w:val="006776EA"/>
    <w:rsid w:val="0069364F"/>
    <w:rsid w:val="00697AA4"/>
    <w:rsid w:val="006A6CD4"/>
    <w:rsid w:val="006B085B"/>
    <w:rsid w:val="006B4081"/>
    <w:rsid w:val="006B6ABA"/>
    <w:rsid w:val="006C143A"/>
    <w:rsid w:val="006D3315"/>
    <w:rsid w:val="006D6B66"/>
    <w:rsid w:val="006E03AE"/>
    <w:rsid w:val="006E4256"/>
    <w:rsid w:val="006F3CEE"/>
    <w:rsid w:val="006F6E8A"/>
    <w:rsid w:val="0070617B"/>
    <w:rsid w:val="007128C8"/>
    <w:rsid w:val="00725A65"/>
    <w:rsid w:val="007506D1"/>
    <w:rsid w:val="0075172E"/>
    <w:rsid w:val="00755432"/>
    <w:rsid w:val="00762B4E"/>
    <w:rsid w:val="00763B0A"/>
    <w:rsid w:val="00764D5D"/>
    <w:rsid w:val="00772B5B"/>
    <w:rsid w:val="00777F53"/>
    <w:rsid w:val="00780CC9"/>
    <w:rsid w:val="007A1E68"/>
    <w:rsid w:val="007B3A29"/>
    <w:rsid w:val="007D0678"/>
    <w:rsid w:val="007D581D"/>
    <w:rsid w:val="007F707C"/>
    <w:rsid w:val="00804A43"/>
    <w:rsid w:val="00813193"/>
    <w:rsid w:val="0081494C"/>
    <w:rsid w:val="00846EB6"/>
    <w:rsid w:val="0084712C"/>
    <w:rsid w:val="00863F66"/>
    <w:rsid w:val="00891697"/>
    <w:rsid w:val="00891988"/>
    <w:rsid w:val="00897BA3"/>
    <w:rsid w:val="008A3ED3"/>
    <w:rsid w:val="008B1131"/>
    <w:rsid w:val="008B4B1D"/>
    <w:rsid w:val="008C1690"/>
    <w:rsid w:val="008C2E8A"/>
    <w:rsid w:val="008D4591"/>
    <w:rsid w:val="008E1593"/>
    <w:rsid w:val="008E45B7"/>
    <w:rsid w:val="008E4CF7"/>
    <w:rsid w:val="008F7FD4"/>
    <w:rsid w:val="00900A85"/>
    <w:rsid w:val="0090447F"/>
    <w:rsid w:val="0091782C"/>
    <w:rsid w:val="00932D61"/>
    <w:rsid w:val="00944B77"/>
    <w:rsid w:val="00945203"/>
    <w:rsid w:val="009477AF"/>
    <w:rsid w:val="00961D34"/>
    <w:rsid w:val="009638B8"/>
    <w:rsid w:val="00965573"/>
    <w:rsid w:val="0097259F"/>
    <w:rsid w:val="00977874"/>
    <w:rsid w:val="0099022C"/>
    <w:rsid w:val="009F734E"/>
    <w:rsid w:val="009F7FBC"/>
    <w:rsid w:val="00A0051D"/>
    <w:rsid w:val="00A0355A"/>
    <w:rsid w:val="00A22CEB"/>
    <w:rsid w:val="00A23167"/>
    <w:rsid w:val="00A300FA"/>
    <w:rsid w:val="00A37765"/>
    <w:rsid w:val="00A44FFD"/>
    <w:rsid w:val="00A6044B"/>
    <w:rsid w:val="00A617E4"/>
    <w:rsid w:val="00A8038B"/>
    <w:rsid w:val="00A84E5B"/>
    <w:rsid w:val="00A90F30"/>
    <w:rsid w:val="00AA0CED"/>
    <w:rsid w:val="00AA4E41"/>
    <w:rsid w:val="00AA62BD"/>
    <w:rsid w:val="00AA6810"/>
    <w:rsid w:val="00AC237F"/>
    <w:rsid w:val="00AC2B6E"/>
    <w:rsid w:val="00AC536A"/>
    <w:rsid w:val="00AC5613"/>
    <w:rsid w:val="00AC56C5"/>
    <w:rsid w:val="00AD07DA"/>
    <w:rsid w:val="00AD2001"/>
    <w:rsid w:val="00AD6551"/>
    <w:rsid w:val="00AE06C1"/>
    <w:rsid w:val="00AE7B7E"/>
    <w:rsid w:val="00AF3731"/>
    <w:rsid w:val="00B000E2"/>
    <w:rsid w:val="00B02D15"/>
    <w:rsid w:val="00B0696A"/>
    <w:rsid w:val="00B15801"/>
    <w:rsid w:val="00B15E9A"/>
    <w:rsid w:val="00B24978"/>
    <w:rsid w:val="00B25370"/>
    <w:rsid w:val="00B43BD2"/>
    <w:rsid w:val="00B45EC6"/>
    <w:rsid w:val="00B50283"/>
    <w:rsid w:val="00B57455"/>
    <w:rsid w:val="00B62F4E"/>
    <w:rsid w:val="00B63778"/>
    <w:rsid w:val="00B665AC"/>
    <w:rsid w:val="00B825E4"/>
    <w:rsid w:val="00B97F67"/>
    <w:rsid w:val="00BA5FF1"/>
    <w:rsid w:val="00BA6905"/>
    <w:rsid w:val="00BB2507"/>
    <w:rsid w:val="00BC67FC"/>
    <w:rsid w:val="00BD2955"/>
    <w:rsid w:val="00BF1E28"/>
    <w:rsid w:val="00BF5B97"/>
    <w:rsid w:val="00C140CD"/>
    <w:rsid w:val="00C140E4"/>
    <w:rsid w:val="00C326BC"/>
    <w:rsid w:val="00C421C7"/>
    <w:rsid w:val="00C50F61"/>
    <w:rsid w:val="00C62242"/>
    <w:rsid w:val="00C64461"/>
    <w:rsid w:val="00C64A5D"/>
    <w:rsid w:val="00C826C2"/>
    <w:rsid w:val="00C82A0B"/>
    <w:rsid w:val="00C86479"/>
    <w:rsid w:val="00CA5584"/>
    <w:rsid w:val="00CA58A6"/>
    <w:rsid w:val="00CB1F99"/>
    <w:rsid w:val="00CC15ED"/>
    <w:rsid w:val="00CC2236"/>
    <w:rsid w:val="00CC2D35"/>
    <w:rsid w:val="00CD034C"/>
    <w:rsid w:val="00CD217D"/>
    <w:rsid w:val="00CD22A4"/>
    <w:rsid w:val="00CD294C"/>
    <w:rsid w:val="00CE6049"/>
    <w:rsid w:val="00D03F75"/>
    <w:rsid w:val="00D15467"/>
    <w:rsid w:val="00D37455"/>
    <w:rsid w:val="00D41E3B"/>
    <w:rsid w:val="00D44FEC"/>
    <w:rsid w:val="00D45EE6"/>
    <w:rsid w:val="00D520A6"/>
    <w:rsid w:val="00D6193C"/>
    <w:rsid w:val="00D61FD0"/>
    <w:rsid w:val="00D858AB"/>
    <w:rsid w:val="00D85DD2"/>
    <w:rsid w:val="00D946B0"/>
    <w:rsid w:val="00D96696"/>
    <w:rsid w:val="00DA3150"/>
    <w:rsid w:val="00DB4D57"/>
    <w:rsid w:val="00DC46CA"/>
    <w:rsid w:val="00DE775E"/>
    <w:rsid w:val="00DF30DB"/>
    <w:rsid w:val="00DF64F6"/>
    <w:rsid w:val="00E05BC6"/>
    <w:rsid w:val="00E245E5"/>
    <w:rsid w:val="00E359D4"/>
    <w:rsid w:val="00E47967"/>
    <w:rsid w:val="00E558BE"/>
    <w:rsid w:val="00E577B7"/>
    <w:rsid w:val="00E719D7"/>
    <w:rsid w:val="00E95D20"/>
    <w:rsid w:val="00EA61FE"/>
    <w:rsid w:val="00EB1C9B"/>
    <w:rsid w:val="00EB5DE0"/>
    <w:rsid w:val="00EB6309"/>
    <w:rsid w:val="00EC1E59"/>
    <w:rsid w:val="00EC7C18"/>
    <w:rsid w:val="00ED1A28"/>
    <w:rsid w:val="00EE2AAE"/>
    <w:rsid w:val="00EF736F"/>
    <w:rsid w:val="00F0749B"/>
    <w:rsid w:val="00F10B5F"/>
    <w:rsid w:val="00F14589"/>
    <w:rsid w:val="00F239DF"/>
    <w:rsid w:val="00F37BF9"/>
    <w:rsid w:val="00F46807"/>
    <w:rsid w:val="00F47144"/>
    <w:rsid w:val="00F51769"/>
    <w:rsid w:val="00F52F7F"/>
    <w:rsid w:val="00F53867"/>
    <w:rsid w:val="00F65E4A"/>
    <w:rsid w:val="00F71622"/>
    <w:rsid w:val="00F86139"/>
    <w:rsid w:val="00F93C85"/>
    <w:rsid w:val="00F97069"/>
    <w:rsid w:val="00FA106C"/>
    <w:rsid w:val="00FA6ACD"/>
    <w:rsid w:val="00FB21E0"/>
    <w:rsid w:val="00FC67BC"/>
    <w:rsid w:val="00FD250A"/>
    <w:rsid w:val="00FF2D9F"/>
    <w:rsid w:val="00FF3811"/>
    <w:rsid w:val="00FF4825"/>
    <w:rsid w:val="00FF68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1F198"/>
  <w15:docId w15:val="{E7953EDE-B6D7-4156-9880-46F0F314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049"/>
  </w:style>
  <w:style w:type="paragraph" w:styleId="Ttulo1">
    <w:name w:val="heading 1"/>
    <w:aliases w:val="título 1,Pregunta,AL Título 1,Title1,Title1 AL,Gesamzüberschrift,h1,MT1,Nombre Proyecto,Edgar 1,TITULO 1"/>
    <w:basedOn w:val="Normal"/>
    <w:next w:val="Normal"/>
    <w:link w:val="Ttulo1Car"/>
    <w:autoRedefine/>
    <w:uiPriority w:val="9"/>
    <w:qFormat/>
    <w:rsid w:val="00164999"/>
    <w:pPr>
      <w:keepNext/>
      <w:spacing w:before="240" w:after="60"/>
      <w:outlineLvl w:val="0"/>
    </w:pPr>
    <w:rPr>
      <w:rFonts w:eastAsia="Calibri" w:cstheme="minorHAnsi"/>
      <w:b/>
      <w:bCs/>
      <w:kern w:val="32"/>
      <w:sz w:val="24"/>
      <w:szCs w:val="32"/>
    </w:rPr>
  </w:style>
  <w:style w:type="paragraph" w:styleId="Ttulo2">
    <w:name w:val="heading 2"/>
    <w:basedOn w:val="Normal"/>
    <w:next w:val="Normal"/>
    <w:link w:val="Ttulo2Car"/>
    <w:autoRedefine/>
    <w:uiPriority w:val="9"/>
    <w:unhideWhenUsed/>
    <w:qFormat/>
    <w:rsid w:val="00164999"/>
    <w:pPr>
      <w:keepNext/>
      <w:spacing w:before="240" w:after="60"/>
      <w:outlineLvl w:val="1"/>
    </w:pPr>
    <w:rPr>
      <w:rFonts w:eastAsia="Calibri" w:cs="Times New Roman"/>
      <w:b/>
      <w:bCs/>
      <w:i/>
      <w:iCs/>
      <w:szCs w:val="28"/>
    </w:rPr>
  </w:style>
  <w:style w:type="paragraph" w:styleId="Ttulo3">
    <w:name w:val="heading 3"/>
    <w:basedOn w:val="Normal"/>
    <w:next w:val="Normal"/>
    <w:link w:val="Ttulo3Car"/>
    <w:autoRedefine/>
    <w:uiPriority w:val="9"/>
    <w:unhideWhenUsed/>
    <w:qFormat/>
    <w:rsid w:val="00164999"/>
    <w:pPr>
      <w:keepNext/>
      <w:spacing w:before="240" w:after="60"/>
      <w:outlineLvl w:val="2"/>
    </w:pPr>
    <w:rPr>
      <w:rFonts w:asciiTheme="majorHAnsi" w:eastAsia="Calibri" w:hAnsiTheme="majorHAnsi" w:cs="Times New Roman"/>
      <w:b/>
      <w:bCs/>
      <w:i/>
      <w:szCs w:val="26"/>
    </w:rPr>
  </w:style>
  <w:style w:type="paragraph" w:styleId="Ttulo4">
    <w:name w:val="heading 4"/>
    <w:aliases w:val="AL Título 4,Título 4 AL,Edgar 4"/>
    <w:basedOn w:val="Normal"/>
    <w:next w:val="Normal"/>
    <w:link w:val="Ttulo4Car"/>
    <w:unhideWhenUsed/>
    <w:qFormat/>
    <w:rsid w:val="00164999"/>
    <w:pPr>
      <w:keepNext/>
      <w:spacing w:before="240" w:after="60"/>
      <w:outlineLvl w:val="3"/>
    </w:pPr>
    <w:rPr>
      <w:rFonts w:ascii="Calibri" w:eastAsia="Times New Roman" w:hAnsi="Calibri" w:cs="Times New Roman"/>
      <w:b/>
      <w:bCs/>
      <w:sz w:val="28"/>
      <w:szCs w:val="28"/>
    </w:rPr>
  </w:style>
  <w:style w:type="paragraph" w:styleId="Ttulo5">
    <w:name w:val="heading 5"/>
    <w:basedOn w:val="Normal"/>
    <w:next w:val="Normal"/>
    <w:link w:val="Ttulo5Car"/>
    <w:qFormat/>
    <w:rsid w:val="00164999"/>
    <w:pPr>
      <w:keepNext/>
      <w:tabs>
        <w:tab w:val="left" w:pos="-2880"/>
        <w:tab w:val="left" w:pos="-2790"/>
        <w:tab w:val="left" w:pos="0"/>
      </w:tabs>
      <w:spacing w:after="0" w:line="240" w:lineRule="auto"/>
      <w:ind w:right="189"/>
      <w:jc w:val="center"/>
      <w:outlineLvl w:val="4"/>
    </w:pPr>
    <w:rPr>
      <w:rFonts w:ascii="Arial" w:eastAsia="Times New Roman" w:hAnsi="Arial" w:cs="Times New Roman"/>
      <w:b/>
      <w:sz w:val="28"/>
      <w:szCs w:val="20"/>
      <w:lang w:val="es-ES_tradnl" w:eastAsia="es-ES"/>
    </w:rPr>
  </w:style>
  <w:style w:type="paragraph" w:styleId="Ttulo6">
    <w:name w:val="heading 6"/>
    <w:basedOn w:val="Normal"/>
    <w:next w:val="Normal"/>
    <w:link w:val="Ttulo6Car"/>
    <w:uiPriority w:val="9"/>
    <w:unhideWhenUsed/>
    <w:qFormat/>
    <w:rsid w:val="00164999"/>
    <w:pPr>
      <w:spacing w:before="240" w:after="60"/>
      <w:outlineLvl w:val="5"/>
    </w:pPr>
    <w:rPr>
      <w:rFonts w:ascii="Calibri" w:eastAsia="Times New Roman" w:hAnsi="Calibri" w:cs="Times New Roman"/>
      <w:b/>
      <w:bCs/>
    </w:rPr>
  </w:style>
  <w:style w:type="paragraph" w:styleId="Ttulo7">
    <w:name w:val="heading 7"/>
    <w:aliases w:val="AL Título 7,Título 7 AL"/>
    <w:basedOn w:val="Normal"/>
    <w:next w:val="Normal"/>
    <w:link w:val="Ttulo7Car"/>
    <w:uiPriority w:val="9"/>
    <w:unhideWhenUsed/>
    <w:qFormat/>
    <w:rsid w:val="00164999"/>
    <w:pPr>
      <w:spacing w:before="240" w:after="60"/>
      <w:outlineLvl w:val="6"/>
    </w:pPr>
    <w:rPr>
      <w:rFonts w:ascii="Calibri" w:eastAsia="Times New Roman" w:hAnsi="Calibri" w:cs="Times New Roman"/>
      <w:sz w:val="24"/>
      <w:szCs w:val="24"/>
    </w:rPr>
  </w:style>
  <w:style w:type="paragraph" w:styleId="Ttulo8">
    <w:name w:val="heading 8"/>
    <w:basedOn w:val="Normal"/>
    <w:next w:val="Normal"/>
    <w:link w:val="Ttulo8Car"/>
    <w:qFormat/>
    <w:rsid w:val="00164999"/>
    <w:pPr>
      <w:keepNext/>
      <w:tabs>
        <w:tab w:val="left" w:pos="0"/>
        <w:tab w:val="left" w:pos="2127"/>
        <w:tab w:val="left" w:pos="2880"/>
        <w:tab w:val="left" w:pos="3600"/>
        <w:tab w:val="left" w:pos="4320"/>
        <w:tab w:val="left" w:pos="5040"/>
        <w:tab w:val="left" w:pos="5760"/>
        <w:tab w:val="left" w:pos="6480"/>
        <w:tab w:val="left" w:pos="7200"/>
        <w:tab w:val="left" w:pos="7920"/>
        <w:tab w:val="left" w:pos="8640"/>
      </w:tabs>
      <w:spacing w:after="0" w:line="240" w:lineRule="auto"/>
      <w:ind w:right="51"/>
      <w:jc w:val="center"/>
      <w:outlineLvl w:val="7"/>
    </w:pPr>
    <w:rPr>
      <w:rFonts w:ascii="Arial" w:eastAsia="Times New Roman" w:hAnsi="Arial" w:cs="Times New Roman"/>
      <w:b/>
      <w:sz w:val="16"/>
      <w:szCs w:val="20"/>
      <w:lang w:val="es-ES_tradnl" w:eastAsia="es-ES"/>
    </w:rPr>
  </w:style>
  <w:style w:type="paragraph" w:styleId="Ttulo9">
    <w:name w:val="heading 9"/>
    <w:basedOn w:val="Normal"/>
    <w:next w:val="Normal"/>
    <w:link w:val="Ttulo9Car"/>
    <w:qFormat/>
    <w:rsid w:val="00164999"/>
    <w:pPr>
      <w:keepNext/>
      <w:tabs>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spacing w:after="0" w:line="240" w:lineRule="auto"/>
      <w:ind w:right="51"/>
      <w:jc w:val="both"/>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 Car,Alt Header,Car,encabezado,h,h8,h9,h10,h18"/>
    <w:basedOn w:val="Normal"/>
    <w:link w:val="EncabezadoCar"/>
    <w:uiPriority w:val="99"/>
    <w:unhideWhenUsed/>
    <w:qFormat/>
    <w:rsid w:val="00B0696A"/>
    <w:pPr>
      <w:tabs>
        <w:tab w:val="center" w:pos="4419"/>
        <w:tab w:val="right" w:pos="8838"/>
      </w:tabs>
      <w:spacing w:after="0" w:line="240" w:lineRule="auto"/>
    </w:pPr>
  </w:style>
  <w:style w:type="character" w:customStyle="1" w:styleId="EncabezadoCar">
    <w:name w:val="Encabezado Car"/>
    <w:aliases w:val="he Car, Car Car,Alt Header Car,Car Car,encabezado Car,h Car,h8 Car,h9 Car,h10 Car,h18 Car"/>
    <w:basedOn w:val="Fuentedeprrafopredeter"/>
    <w:link w:val="Encabezado"/>
    <w:uiPriority w:val="99"/>
    <w:rsid w:val="00B0696A"/>
  </w:style>
  <w:style w:type="paragraph" w:styleId="Piedepgina">
    <w:name w:val="footer"/>
    <w:aliases w:val="pie de página,AL Pie de página,Pie de página AL,f"/>
    <w:basedOn w:val="Normal"/>
    <w:link w:val="PiedepginaCar"/>
    <w:uiPriority w:val="99"/>
    <w:unhideWhenUsed/>
    <w:rsid w:val="00B0696A"/>
    <w:pPr>
      <w:tabs>
        <w:tab w:val="center" w:pos="4419"/>
        <w:tab w:val="right" w:pos="8838"/>
      </w:tabs>
      <w:spacing w:after="0" w:line="240" w:lineRule="auto"/>
    </w:pPr>
  </w:style>
  <w:style w:type="character" w:customStyle="1" w:styleId="PiedepginaCar">
    <w:name w:val="Pie de página Car"/>
    <w:aliases w:val="pie de página Car,AL Pie de página Car,Pie de página AL Car,f Car"/>
    <w:basedOn w:val="Fuentedeprrafopredeter"/>
    <w:link w:val="Piedepgina"/>
    <w:uiPriority w:val="99"/>
    <w:qFormat/>
    <w:rsid w:val="00B0696A"/>
  </w:style>
  <w:style w:type="paragraph" w:styleId="Textodeglobo">
    <w:name w:val="Balloon Text"/>
    <w:basedOn w:val="Normal"/>
    <w:link w:val="TextodegloboCar"/>
    <w:uiPriority w:val="99"/>
    <w:unhideWhenUsed/>
    <w:rsid w:val="00B0696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B0696A"/>
    <w:rPr>
      <w:rFonts w:ascii="Tahoma" w:hAnsi="Tahoma" w:cs="Tahoma"/>
      <w:sz w:val="16"/>
      <w:szCs w:val="16"/>
    </w:rPr>
  </w:style>
  <w:style w:type="paragraph" w:customStyle="1" w:styleId="paragraph">
    <w:name w:val="paragraph"/>
    <w:basedOn w:val="Normal"/>
    <w:rsid w:val="00CC2D3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CC2D35"/>
  </w:style>
  <w:style w:type="character" w:customStyle="1" w:styleId="normaltextrun">
    <w:name w:val="normaltextrun"/>
    <w:basedOn w:val="Fuentedeprrafopredeter"/>
    <w:rsid w:val="00CC2D35"/>
  </w:style>
  <w:style w:type="character" w:customStyle="1" w:styleId="Ttulo1Car">
    <w:name w:val="Título 1 Car"/>
    <w:aliases w:val="título 1 Car,Pregunta Car,AL Título 1 Car,Title1 Car,Title1 AL Car,Gesamzüberschrift Car,h1 Car,MT1 Car,Nombre Proyecto Car,Edgar 1 Car,TITULO 1 Car"/>
    <w:basedOn w:val="Fuentedeprrafopredeter"/>
    <w:link w:val="Ttulo1"/>
    <w:uiPriority w:val="9"/>
    <w:qFormat/>
    <w:rsid w:val="00164999"/>
    <w:rPr>
      <w:rFonts w:eastAsia="Calibri" w:cstheme="minorHAnsi"/>
      <w:b/>
      <w:bCs/>
      <w:kern w:val="32"/>
      <w:sz w:val="24"/>
      <w:szCs w:val="32"/>
    </w:rPr>
  </w:style>
  <w:style w:type="character" w:customStyle="1" w:styleId="Ttulo2Car">
    <w:name w:val="Título 2 Car"/>
    <w:basedOn w:val="Fuentedeprrafopredeter"/>
    <w:link w:val="Ttulo2"/>
    <w:uiPriority w:val="9"/>
    <w:qFormat/>
    <w:rsid w:val="00164999"/>
    <w:rPr>
      <w:rFonts w:eastAsia="Calibri" w:cs="Times New Roman"/>
      <w:b/>
      <w:bCs/>
      <w:i/>
      <w:iCs/>
      <w:szCs w:val="28"/>
    </w:rPr>
  </w:style>
  <w:style w:type="character" w:customStyle="1" w:styleId="Ttulo3Car">
    <w:name w:val="Título 3 Car"/>
    <w:basedOn w:val="Fuentedeprrafopredeter"/>
    <w:link w:val="Ttulo3"/>
    <w:uiPriority w:val="9"/>
    <w:qFormat/>
    <w:rsid w:val="00164999"/>
    <w:rPr>
      <w:rFonts w:asciiTheme="majorHAnsi" w:eastAsia="Calibri" w:hAnsiTheme="majorHAnsi" w:cs="Times New Roman"/>
      <w:b/>
      <w:bCs/>
      <w:i/>
      <w:szCs w:val="26"/>
    </w:rPr>
  </w:style>
  <w:style w:type="character" w:customStyle="1" w:styleId="Ttulo4Car">
    <w:name w:val="Título 4 Car"/>
    <w:aliases w:val="AL Título 4 Car,Título 4 AL Car,Edgar 4 Car"/>
    <w:basedOn w:val="Fuentedeprrafopredeter"/>
    <w:link w:val="Ttulo4"/>
    <w:qFormat/>
    <w:rsid w:val="00164999"/>
    <w:rPr>
      <w:rFonts w:ascii="Calibri" w:eastAsia="Times New Roman" w:hAnsi="Calibri" w:cs="Times New Roman"/>
      <w:b/>
      <w:bCs/>
      <w:sz w:val="28"/>
      <w:szCs w:val="28"/>
    </w:rPr>
  </w:style>
  <w:style w:type="character" w:customStyle="1" w:styleId="Ttulo5Car">
    <w:name w:val="Título 5 Car"/>
    <w:basedOn w:val="Fuentedeprrafopredeter"/>
    <w:link w:val="Ttulo5"/>
    <w:rsid w:val="00164999"/>
    <w:rPr>
      <w:rFonts w:ascii="Arial" w:eastAsia="Times New Roman" w:hAnsi="Arial" w:cs="Times New Roman"/>
      <w:b/>
      <w:sz w:val="28"/>
      <w:szCs w:val="20"/>
      <w:lang w:val="es-ES_tradnl" w:eastAsia="es-ES"/>
    </w:rPr>
  </w:style>
  <w:style w:type="character" w:customStyle="1" w:styleId="Ttulo6Car">
    <w:name w:val="Título 6 Car"/>
    <w:basedOn w:val="Fuentedeprrafopredeter"/>
    <w:link w:val="Ttulo6"/>
    <w:uiPriority w:val="9"/>
    <w:qFormat/>
    <w:rsid w:val="00164999"/>
    <w:rPr>
      <w:rFonts w:ascii="Calibri" w:eastAsia="Times New Roman" w:hAnsi="Calibri" w:cs="Times New Roman"/>
      <w:b/>
      <w:bCs/>
    </w:rPr>
  </w:style>
  <w:style w:type="character" w:customStyle="1" w:styleId="Ttulo7Car">
    <w:name w:val="Título 7 Car"/>
    <w:aliases w:val="AL Título 7 Car,Título 7 AL Car"/>
    <w:basedOn w:val="Fuentedeprrafopredeter"/>
    <w:link w:val="Ttulo7"/>
    <w:uiPriority w:val="9"/>
    <w:qFormat/>
    <w:rsid w:val="00164999"/>
    <w:rPr>
      <w:rFonts w:ascii="Calibri" w:eastAsia="Times New Roman" w:hAnsi="Calibri" w:cs="Times New Roman"/>
      <w:sz w:val="24"/>
      <w:szCs w:val="24"/>
    </w:rPr>
  </w:style>
  <w:style w:type="character" w:customStyle="1" w:styleId="Ttulo8Car">
    <w:name w:val="Título 8 Car"/>
    <w:basedOn w:val="Fuentedeprrafopredeter"/>
    <w:link w:val="Ttulo8"/>
    <w:rsid w:val="00164999"/>
    <w:rPr>
      <w:rFonts w:ascii="Arial" w:eastAsia="Times New Roman" w:hAnsi="Arial" w:cs="Times New Roman"/>
      <w:b/>
      <w:sz w:val="16"/>
      <w:szCs w:val="20"/>
      <w:lang w:val="es-ES_tradnl" w:eastAsia="es-ES"/>
    </w:rPr>
  </w:style>
  <w:style w:type="character" w:customStyle="1" w:styleId="Ttulo9Car">
    <w:name w:val="Título 9 Car"/>
    <w:basedOn w:val="Fuentedeprrafopredeter"/>
    <w:link w:val="Ttulo9"/>
    <w:rsid w:val="00164999"/>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164999"/>
  </w:style>
  <w:style w:type="paragraph" w:styleId="Textoindependiente">
    <w:name w:val="Body Text"/>
    <w:aliases w:val="body text,bt,body tesx,tabla 2,contents,TextindepT2,EHPT,Body Text2,ändrad"/>
    <w:basedOn w:val="Normal"/>
    <w:link w:val="TextoindependienteCar"/>
    <w:uiPriority w:val="99"/>
    <w:unhideWhenUsed/>
    <w:qFormat/>
    <w:rsid w:val="00164999"/>
    <w:pPr>
      <w:spacing w:after="0" w:line="240" w:lineRule="auto"/>
      <w:jc w:val="both"/>
    </w:pPr>
    <w:rPr>
      <w:rFonts w:ascii="Verdana" w:eastAsia="Times New Roman" w:hAnsi="Verdana" w:cs="Verdana"/>
      <w:i/>
      <w:iCs/>
      <w:sz w:val="28"/>
      <w:szCs w:val="28"/>
      <w:lang w:val="es-ES" w:eastAsia="es-ES"/>
    </w:rPr>
  </w:style>
  <w:style w:type="character" w:customStyle="1" w:styleId="TextoindependienteCar">
    <w:name w:val="Texto independiente Car"/>
    <w:aliases w:val="body text Car,bt Car,body tesx Car,tabla 2 Car,contents Car,TextindepT2 Car,EHPT Car,Body Text2 Car,ändrad Car"/>
    <w:basedOn w:val="Fuentedeprrafopredeter"/>
    <w:link w:val="Textoindependiente"/>
    <w:uiPriority w:val="99"/>
    <w:rsid w:val="00164999"/>
    <w:rPr>
      <w:rFonts w:ascii="Verdana" w:eastAsia="Times New Roman" w:hAnsi="Verdana" w:cs="Verdana"/>
      <w:i/>
      <w:iCs/>
      <w:sz w:val="28"/>
      <w:szCs w:val="28"/>
      <w:lang w:val="es-ES" w:eastAsia="es-ES"/>
    </w:rPr>
  </w:style>
  <w:style w:type="paragraph" w:styleId="Textoindependiente2">
    <w:name w:val="Body Text 2"/>
    <w:basedOn w:val="Normal"/>
    <w:link w:val="Textoindependiente2Car"/>
    <w:uiPriority w:val="99"/>
    <w:unhideWhenUsed/>
    <w:qFormat/>
    <w:rsid w:val="00164999"/>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uiPriority w:val="99"/>
    <w:rsid w:val="00164999"/>
    <w:rPr>
      <w:rFonts w:ascii="Calibri" w:eastAsia="Calibri" w:hAnsi="Calibri" w:cs="Times New Roman"/>
    </w:rPr>
  </w:style>
  <w:style w:type="paragraph" w:styleId="Textoindependienteprimerasangra">
    <w:name w:val="Body Text First Indent"/>
    <w:basedOn w:val="Textoindependiente"/>
    <w:link w:val="TextoindependienteprimerasangraCar"/>
    <w:uiPriority w:val="99"/>
    <w:unhideWhenUsed/>
    <w:qFormat/>
    <w:rsid w:val="00164999"/>
    <w:pPr>
      <w:spacing w:after="120" w:line="276" w:lineRule="auto"/>
      <w:ind w:firstLine="210"/>
      <w:jc w:val="left"/>
    </w:pPr>
    <w:rPr>
      <w:rFonts w:ascii="Calibri" w:eastAsia="Calibri" w:hAnsi="Calibri" w:cs="Times New Roman"/>
      <w:i w:val="0"/>
      <w:iCs w:val="0"/>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qFormat/>
    <w:rsid w:val="00164999"/>
    <w:rPr>
      <w:rFonts w:ascii="Calibri" w:eastAsia="Calibri" w:hAnsi="Calibri" w:cs="Times New Roman"/>
      <w:i w:val="0"/>
      <w:iCs w:val="0"/>
      <w:sz w:val="28"/>
      <w:szCs w:val="28"/>
      <w:lang w:val="es-ES" w:eastAsia="es-ES"/>
    </w:rPr>
  </w:style>
  <w:style w:type="paragraph" w:styleId="Sangradetextonormal">
    <w:name w:val="Body Text Indent"/>
    <w:basedOn w:val="Normal"/>
    <w:link w:val="SangradetextonormalCar"/>
    <w:uiPriority w:val="99"/>
    <w:unhideWhenUsed/>
    <w:qFormat/>
    <w:rsid w:val="00164999"/>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uiPriority w:val="99"/>
    <w:qFormat/>
    <w:rsid w:val="00164999"/>
    <w:rPr>
      <w:rFonts w:ascii="Calibri" w:eastAsia="Calibri" w:hAnsi="Calibri" w:cs="Times New Roman"/>
    </w:rPr>
  </w:style>
  <w:style w:type="paragraph" w:styleId="Textoindependienteprimerasangra2">
    <w:name w:val="Body Text First Indent 2"/>
    <w:basedOn w:val="Sangradetextonormal"/>
    <w:link w:val="Textoindependienteprimerasangra2Car"/>
    <w:uiPriority w:val="99"/>
    <w:unhideWhenUsed/>
    <w:qFormat/>
    <w:rsid w:val="00164999"/>
    <w:pPr>
      <w:ind w:firstLine="210"/>
    </w:pPr>
  </w:style>
  <w:style w:type="character" w:customStyle="1" w:styleId="Textoindependienteprimerasangra2Car">
    <w:name w:val="Texto independiente primera sangría 2 Car"/>
    <w:basedOn w:val="SangradetextonormalCar"/>
    <w:link w:val="Textoindependienteprimerasangra2"/>
    <w:uiPriority w:val="99"/>
    <w:qFormat/>
    <w:rsid w:val="00164999"/>
    <w:rPr>
      <w:rFonts w:ascii="Calibri" w:eastAsia="Calibri" w:hAnsi="Calibri" w:cs="Times New Roman"/>
    </w:rPr>
  </w:style>
  <w:style w:type="paragraph" w:styleId="Cierre">
    <w:name w:val="Closing"/>
    <w:basedOn w:val="Normal"/>
    <w:link w:val="CierreCar"/>
    <w:unhideWhenUsed/>
    <w:qFormat/>
    <w:rsid w:val="00164999"/>
    <w:pPr>
      <w:ind w:left="4252"/>
    </w:pPr>
    <w:rPr>
      <w:rFonts w:ascii="Calibri" w:eastAsia="Calibri" w:hAnsi="Calibri" w:cs="Times New Roman"/>
    </w:rPr>
  </w:style>
  <w:style w:type="character" w:customStyle="1" w:styleId="CierreCar">
    <w:name w:val="Cierre Car"/>
    <w:basedOn w:val="Fuentedeprrafopredeter"/>
    <w:link w:val="Cierre"/>
    <w:qFormat/>
    <w:rsid w:val="00164999"/>
    <w:rPr>
      <w:rFonts w:ascii="Calibri" w:eastAsia="Calibri" w:hAnsi="Calibri" w:cs="Times New Roman"/>
    </w:rPr>
  </w:style>
  <w:style w:type="paragraph" w:styleId="Textocomentario">
    <w:name w:val="annotation text"/>
    <w:basedOn w:val="Normal"/>
    <w:link w:val="TextocomentarioCar"/>
    <w:uiPriority w:val="99"/>
    <w:unhideWhenUsed/>
    <w:rsid w:val="00164999"/>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qFormat/>
    <w:rsid w:val="0016499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unhideWhenUsed/>
    <w:qFormat/>
    <w:rsid w:val="00164999"/>
    <w:rPr>
      <w:b/>
      <w:bCs/>
    </w:rPr>
  </w:style>
  <w:style w:type="character" w:customStyle="1" w:styleId="AsuntodelcomentarioCar">
    <w:name w:val="Asunto del comentario Car"/>
    <w:basedOn w:val="TextocomentarioCar"/>
    <w:link w:val="Asuntodelcomentario"/>
    <w:uiPriority w:val="99"/>
    <w:qFormat/>
    <w:rsid w:val="00164999"/>
    <w:rPr>
      <w:rFonts w:ascii="Calibri" w:eastAsia="Calibri" w:hAnsi="Calibri" w:cs="Times New Roman"/>
      <w:b/>
      <w:bCs/>
      <w:sz w:val="20"/>
      <w:szCs w:val="20"/>
    </w:rPr>
  </w:style>
  <w:style w:type="paragraph" w:styleId="Lista">
    <w:name w:val="List"/>
    <w:basedOn w:val="Normal"/>
    <w:unhideWhenUsed/>
    <w:rsid w:val="00164999"/>
    <w:pPr>
      <w:ind w:left="283" w:hanging="283"/>
      <w:contextualSpacing/>
    </w:pPr>
    <w:rPr>
      <w:rFonts w:ascii="Calibri" w:eastAsia="Calibri" w:hAnsi="Calibri" w:cs="Times New Roman"/>
    </w:rPr>
  </w:style>
  <w:style w:type="paragraph" w:styleId="Lista2">
    <w:name w:val="List 2"/>
    <w:basedOn w:val="Normal"/>
    <w:uiPriority w:val="99"/>
    <w:unhideWhenUsed/>
    <w:rsid w:val="00164999"/>
    <w:pPr>
      <w:ind w:left="566" w:hanging="283"/>
      <w:contextualSpacing/>
    </w:pPr>
    <w:rPr>
      <w:rFonts w:ascii="Calibri" w:eastAsia="Calibri" w:hAnsi="Calibri" w:cs="Times New Roman"/>
    </w:rPr>
  </w:style>
  <w:style w:type="paragraph" w:styleId="Listaconvietas">
    <w:name w:val="List Bullet"/>
    <w:basedOn w:val="Normal"/>
    <w:uiPriority w:val="99"/>
    <w:unhideWhenUsed/>
    <w:qFormat/>
    <w:rsid w:val="00164999"/>
    <w:pPr>
      <w:numPr>
        <w:numId w:val="1"/>
      </w:numPr>
      <w:contextualSpacing/>
    </w:pPr>
    <w:rPr>
      <w:rFonts w:ascii="Calibri" w:eastAsia="Calibri" w:hAnsi="Calibri" w:cs="Times New Roman"/>
    </w:rPr>
  </w:style>
  <w:style w:type="paragraph" w:styleId="Listaconvietas2">
    <w:name w:val="List Bullet 2"/>
    <w:basedOn w:val="Normal"/>
    <w:uiPriority w:val="99"/>
    <w:unhideWhenUsed/>
    <w:qFormat/>
    <w:rsid w:val="00164999"/>
    <w:pPr>
      <w:numPr>
        <w:numId w:val="2"/>
      </w:numPr>
      <w:contextualSpacing/>
    </w:pPr>
    <w:rPr>
      <w:rFonts w:ascii="Calibri" w:eastAsia="Calibri" w:hAnsi="Calibri" w:cs="Times New Roman"/>
    </w:rPr>
  </w:style>
  <w:style w:type="paragraph" w:styleId="Listaconvietas3">
    <w:name w:val="List Bullet 3"/>
    <w:basedOn w:val="Normal"/>
    <w:uiPriority w:val="99"/>
    <w:unhideWhenUsed/>
    <w:qFormat/>
    <w:rsid w:val="00164999"/>
    <w:pPr>
      <w:numPr>
        <w:numId w:val="3"/>
      </w:numPr>
      <w:contextualSpacing/>
    </w:pPr>
    <w:rPr>
      <w:rFonts w:ascii="Calibri" w:eastAsia="Calibri" w:hAnsi="Calibri" w:cs="Times New Roman"/>
    </w:rPr>
  </w:style>
  <w:style w:type="paragraph" w:styleId="Encabezadodemensaje">
    <w:name w:val="Message Header"/>
    <w:basedOn w:val="Normal"/>
    <w:link w:val="EncabezadodemensajeCar"/>
    <w:unhideWhenUsed/>
    <w:rsid w:val="001649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cs="Times New Roman"/>
      <w:sz w:val="24"/>
      <w:szCs w:val="24"/>
    </w:rPr>
  </w:style>
  <w:style w:type="character" w:customStyle="1" w:styleId="EncabezadodemensajeCar">
    <w:name w:val="Encabezado de mensaje Car"/>
    <w:basedOn w:val="Fuentedeprrafopredeter"/>
    <w:link w:val="Encabezadodemensaje"/>
    <w:qFormat/>
    <w:rsid w:val="00164999"/>
    <w:rPr>
      <w:rFonts w:ascii="Cambria" w:eastAsia="Times New Roman" w:hAnsi="Cambria" w:cs="Times New Roman"/>
      <w:sz w:val="24"/>
      <w:szCs w:val="24"/>
      <w:shd w:val="pct20" w:color="auto" w:fill="auto"/>
    </w:rPr>
  </w:style>
  <w:style w:type="paragraph" w:styleId="NormalWeb">
    <w:name w:val="Normal (Web)"/>
    <w:aliases w:val="Normal (Web) Car Car,Normal (Web) Car Car Car Car Car,Normal (Web) Car Car Car,Normal (Web) Car Car Car Car Car Car Car Car Car Car,Normal (Web) Car Car Car Car Car Car Car Car Car,Normal (Web) Car Car Car Car Car Car"/>
    <w:basedOn w:val="Normal"/>
    <w:link w:val="NormalWebCar"/>
    <w:uiPriority w:val="99"/>
    <w:unhideWhenUsed/>
    <w:qFormat/>
    <w:rsid w:val="0016499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aludo">
    <w:name w:val="Salutation"/>
    <w:basedOn w:val="Normal"/>
    <w:next w:val="Normal"/>
    <w:link w:val="SaludoCar"/>
    <w:unhideWhenUsed/>
    <w:qFormat/>
    <w:rsid w:val="00164999"/>
    <w:rPr>
      <w:rFonts w:ascii="Calibri" w:eastAsia="Calibri" w:hAnsi="Calibri" w:cs="Times New Roman"/>
    </w:rPr>
  </w:style>
  <w:style w:type="character" w:customStyle="1" w:styleId="SaludoCar">
    <w:name w:val="Saludo Car"/>
    <w:basedOn w:val="Fuentedeprrafopredeter"/>
    <w:link w:val="Saludo"/>
    <w:qFormat/>
    <w:rsid w:val="00164999"/>
    <w:rPr>
      <w:rFonts w:ascii="Calibri" w:eastAsia="Calibri" w:hAnsi="Calibri" w:cs="Times New Roman"/>
    </w:rPr>
  </w:style>
  <w:style w:type="paragraph" w:styleId="Firma">
    <w:name w:val="Signature"/>
    <w:basedOn w:val="Normal"/>
    <w:link w:val="FirmaCar"/>
    <w:unhideWhenUsed/>
    <w:rsid w:val="00164999"/>
    <w:pPr>
      <w:ind w:left="4252"/>
    </w:pPr>
    <w:rPr>
      <w:rFonts w:ascii="Calibri" w:eastAsia="Calibri" w:hAnsi="Calibri" w:cs="Times New Roman"/>
    </w:rPr>
  </w:style>
  <w:style w:type="character" w:customStyle="1" w:styleId="FirmaCar">
    <w:name w:val="Firma Car"/>
    <w:basedOn w:val="Fuentedeprrafopredeter"/>
    <w:link w:val="Firma"/>
    <w:rsid w:val="00164999"/>
    <w:rPr>
      <w:rFonts w:ascii="Calibri" w:eastAsia="Calibri" w:hAnsi="Calibri" w:cs="Times New Roman"/>
    </w:rPr>
  </w:style>
  <w:style w:type="paragraph" w:styleId="Subttulo">
    <w:name w:val="Subtitle"/>
    <w:basedOn w:val="Normal"/>
    <w:next w:val="Normal"/>
    <w:link w:val="SubttuloCar"/>
    <w:uiPriority w:val="11"/>
    <w:qFormat/>
    <w:rsid w:val="00164999"/>
    <w:pPr>
      <w:spacing w:after="60"/>
      <w:jc w:val="center"/>
      <w:outlineLvl w:val="1"/>
    </w:pPr>
    <w:rPr>
      <w:rFonts w:ascii="Calibri Light" w:eastAsia="Times New Roman" w:hAnsi="Calibri Light" w:cs="Times New Roman"/>
      <w:sz w:val="24"/>
      <w:szCs w:val="24"/>
    </w:rPr>
  </w:style>
  <w:style w:type="character" w:customStyle="1" w:styleId="SubttuloCar">
    <w:name w:val="Subtítulo Car"/>
    <w:basedOn w:val="Fuentedeprrafopredeter"/>
    <w:link w:val="Subttulo"/>
    <w:uiPriority w:val="11"/>
    <w:qFormat/>
    <w:rsid w:val="00164999"/>
    <w:rPr>
      <w:rFonts w:ascii="Calibri Light" w:eastAsia="Times New Roman" w:hAnsi="Calibri Light" w:cs="Times New Roman"/>
      <w:sz w:val="24"/>
      <w:szCs w:val="24"/>
    </w:rPr>
  </w:style>
  <w:style w:type="paragraph" w:styleId="Puesto">
    <w:name w:val="Title"/>
    <w:aliases w:val="AL Título,Título AL"/>
    <w:basedOn w:val="Normal"/>
    <w:next w:val="Normal"/>
    <w:link w:val="PuestoCar"/>
    <w:uiPriority w:val="10"/>
    <w:qFormat/>
    <w:rsid w:val="00164999"/>
    <w:pPr>
      <w:spacing w:before="240" w:after="60"/>
      <w:jc w:val="center"/>
      <w:outlineLvl w:val="0"/>
    </w:pPr>
    <w:rPr>
      <w:rFonts w:ascii="Calibri Light" w:eastAsia="Times New Roman" w:hAnsi="Calibri Light" w:cs="Times New Roman"/>
      <w:b/>
      <w:bCs/>
      <w:kern w:val="28"/>
      <w:sz w:val="32"/>
      <w:szCs w:val="32"/>
    </w:rPr>
  </w:style>
  <w:style w:type="character" w:customStyle="1" w:styleId="PuestoCar">
    <w:name w:val="Puesto Car"/>
    <w:aliases w:val="AL Título Car,Título AL Car"/>
    <w:basedOn w:val="Fuentedeprrafopredeter"/>
    <w:link w:val="Puesto"/>
    <w:uiPriority w:val="10"/>
    <w:rsid w:val="00164999"/>
    <w:rPr>
      <w:rFonts w:ascii="Calibri Light" w:eastAsia="Times New Roman" w:hAnsi="Calibri Light" w:cs="Times New Roman"/>
      <w:b/>
      <w:bCs/>
      <w:kern w:val="28"/>
      <w:sz w:val="32"/>
      <w:szCs w:val="32"/>
    </w:rPr>
  </w:style>
  <w:style w:type="character" w:styleId="Refdecomentario">
    <w:name w:val="annotation reference"/>
    <w:uiPriority w:val="99"/>
    <w:unhideWhenUsed/>
    <w:qFormat/>
    <w:rsid w:val="00164999"/>
    <w:rPr>
      <w:sz w:val="16"/>
      <w:szCs w:val="16"/>
    </w:rPr>
  </w:style>
  <w:style w:type="character" w:styleId="nfasis">
    <w:name w:val="Emphasis"/>
    <w:qFormat/>
    <w:rsid w:val="00164999"/>
    <w:rPr>
      <w:i/>
      <w:iCs/>
    </w:rPr>
  </w:style>
  <w:style w:type="character" w:styleId="Refdenotaalpie">
    <w:name w:val="footnote reference"/>
    <w:aliases w:val="referencia nota al pie"/>
    <w:uiPriority w:val="99"/>
    <w:unhideWhenUsed/>
    <w:qFormat/>
    <w:rsid w:val="00164999"/>
    <w:rPr>
      <w:rFonts w:ascii="Times New Roman" w:hAnsi="Times New Roman" w:cs="Times New Roman" w:hint="default"/>
      <w:vertAlign w:val="superscript"/>
    </w:rPr>
  </w:style>
  <w:style w:type="character" w:styleId="Hipervnculo">
    <w:name w:val="Hyperlink"/>
    <w:uiPriority w:val="99"/>
    <w:unhideWhenUsed/>
    <w:qFormat/>
    <w:rsid w:val="00164999"/>
    <w:rPr>
      <w:color w:val="0000FF"/>
      <w:u w:val="single"/>
    </w:rPr>
  </w:style>
  <w:style w:type="character" w:styleId="Textoennegrita">
    <w:name w:val="Strong"/>
    <w:uiPriority w:val="22"/>
    <w:qFormat/>
    <w:rsid w:val="00164999"/>
    <w:rPr>
      <w:b/>
      <w:bCs/>
    </w:rPr>
  </w:style>
  <w:style w:type="table" w:styleId="Tablaconcuadrcula">
    <w:name w:val="Table Grid"/>
    <w:basedOn w:val="Tablanormal"/>
    <w:uiPriority w:val="39"/>
    <w:qFormat/>
    <w:rsid w:val="00164999"/>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nespaciado1">
    <w:name w:val="Sin espaciado1"/>
    <w:link w:val="SinespaciadoCar"/>
    <w:qFormat/>
    <w:rsid w:val="00164999"/>
    <w:pPr>
      <w:spacing w:after="0" w:line="240" w:lineRule="auto"/>
    </w:pPr>
    <w:rPr>
      <w:rFonts w:ascii="Calibri" w:eastAsia="Times New Roman" w:hAnsi="Calibri" w:cs="Calibri"/>
      <w:lang w:val="es-ES"/>
    </w:rPr>
  </w:style>
  <w:style w:type="paragraph" w:customStyle="1" w:styleId="Sinespaciado11">
    <w:name w:val="Sin espaciado11"/>
    <w:uiPriority w:val="1"/>
    <w:qFormat/>
    <w:rsid w:val="00164999"/>
    <w:pPr>
      <w:spacing w:after="0" w:line="240" w:lineRule="auto"/>
    </w:pPr>
    <w:rPr>
      <w:rFonts w:ascii="Calibri" w:eastAsia="Times New Roman" w:hAnsi="Calibri" w:cs="Calibri"/>
      <w:lang w:val="es-ES"/>
    </w:rPr>
  </w:style>
  <w:style w:type="paragraph" w:customStyle="1" w:styleId="Prrafodelista1">
    <w:name w:val="Párrafo de lista1"/>
    <w:basedOn w:val="Normal"/>
    <w:qFormat/>
    <w:rsid w:val="00164999"/>
    <w:pPr>
      <w:ind w:left="720"/>
      <w:contextualSpacing/>
    </w:pPr>
    <w:rPr>
      <w:rFonts w:ascii="Calibri" w:eastAsia="Calibri" w:hAnsi="Calibri" w:cs="Times New Roman"/>
    </w:rPr>
  </w:style>
  <w:style w:type="paragraph" w:customStyle="1" w:styleId="Direccininterior">
    <w:name w:val="Dirección interior"/>
    <w:basedOn w:val="Normal"/>
    <w:qFormat/>
    <w:rsid w:val="00164999"/>
    <w:rPr>
      <w:rFonts w:ascii="Calibri" w:eastAsia="Calibri" w:hAnsi="Calibri" w:cs="Times New Roman"/>
    </w:rPr>
  </w:style>
  <w:style w:type="paragraph" w:customStyle="1" w:styleId="Lneadereferencia">
    <w:name w:val="Línea de referencia"/>
    <w:basedOn w:val="Textoindependiente"/>
    <w:qFormat/>
    <w:rsid w:val="00164999"/>
  </w:style>
  <w:style w:type="paragraph" w:customStyle="1" w:styleId="Default">
    <w:name w:val="Default"/>
    <w:link w:val="DefaultCar"/>
    <w:qFormat/>
    <w:rsid w:val="00164999"/>
    <w:pPr>
      <w:autoSpaceDE w:val="0"/>
      <w:autoSpaceDN w:val="0"/>
      <w:adjustRightInd w:val="0"/>
      <w:spacing w:after="0" w:line="240" w:lineRule="auto"/>
    </w:pPr>
    <w:rPr>
      <w:rFonts w:ascii="Arial" w:eastAsia="Calibri" w:hAnsi="Arial" w:cs="Arial"/>
      <w:color w:val="000000"/>
      <w:sz w:val="24"/>
      <w:szCs w:val="24"/>
      <w:lang w:eastAsia="es-CO"/>
    </w:rPr>
  </w:style>
  <w:style w:type="paragraph" w:customStyle="1" w:styleId="ListaCC">
    <w:name w:val="Lista CC."/>
    <w:basedOn w:val="Normal"/>
    <w:rsid w:val="00164999"/>
    <w:rPr>
      <w:rFonts w:ascii="Calibri" w:eastAsia="Calibri" w:hAnsi="Calibri" w:cs="Times New Roman"/>
    </w:rPr>
  </w:style>
  <w:style w:type="paragraph" w:customStyle="1" w:styleId="Lneadeatencin">
    <w:name w:val="Línea de atención"/>
    <w:basedOn w:val="Textoindependiente"/>
    <w:rsid w:val="00164999"/>
  </w:style>
  <w:style w:type="paragraph" w:customStyle="1" w:styleId="Firmaorganizacin">
    <w:name w:val="Firma organización"/>
    <w:basedOn w:val="Firma"/>
    <w:rsid w:val="00164999"/>
  </w:style>
  <w:style w:type="character" w:customStyle="1" w:styleId="st">
    <w:name w:val="st"/>
    <w:rsid w:val="00164999"/>
  </w:style>
  <w:style w:type="character" w:customStyle="1" w:styleId="textofooter1">
    <w:name w:val="textofooter1"/>
    <w:rsid w:val="00164999"/>
    <w:rPr>
      <w:rFonts w:ascii="Arial" w:hAnsi="Arial" w:cs="Arial" w:hint="default"/>
      <w:color w:val="000000"/>
      <w:sz w:val="18"/>
      <w:szCs w:val="18"/>
    </w:rPr>
  </w:style>
  <w:style w:type="paragraph" w:customStyle="1" w:styleId="BodyText21">
    <w:name w:val="Body Text 21"/>
    <w:basedOn w:val="Normal"/>
    <w:rsid w:val="00164999"/>
    <w:pPr>
      <w:overflowPunct w:val="0"/>
      <w:autoSpaceDE w:val="0"/>
      <w:autoSpaceDN w:val="0"/>
      <w:spacing w:after="0" w:line="240" w:lineRule="auto"/>
      <w:ind w:right="51"/>
      <w:jc w:val="both"/>
    </w:pPr>
    <w:rPr>
      <w:rFonts w:ascii="Times New Roman" w:eastAsia="Times New Roman" w:hAnsi="Times New Roman" w:cs="Times New Roman"/>
      <w:sz w:val="28"/>
      <w:szCs w:val="28"/>
      <w:lang w:eastAsia="es-CO"/>
    </w:rPr>
  </w:style>
  <w:style w:type="paragraph" w:customStyle="1" w:styleId="Sangradetindependiente">
    <w:name w:val="Sangría de t. independiente"/>
    <w:basedOn w:val="Normal"/>
    <w:qFormat/>
    <w:rsid w:val="00164999"/>
    <w:pPr>
      <w:spacing w:after="0" w:line="240" w:lineRule="auto"/>
      <w:jc w:val="both"/>
    </w:pPr>
    <w:rPr>
      <w:rFonts w:ascii="Times New Roman" w:eastAsia="Times New Roman" w:hAnsi="Times New Roman" w:cs="Times New Roman"/>
      <w:sz w:val="28"/>
      <w:szCs w:val="28"/>
      <w:lang w:eastAsia="es-CO"/>
    </w:rPr>
  </w:style>
  <w:style w:type="character" w:customStyle="1" w:styleId="gi">
    <w:name w:val="gi"/>
    <w:qFormat/>
    <w:rsid w:val="00164999"/>
  </w:style>
  <w:style w:type="character" w:customStyle="1" w:styleId="mim-message-content">
    <w:name w:val="mim-message-content"/>
    <w:rsid w:val="00164999"/>
  </w:style>
  <w:style w:type="character" w:customStyle="1" w:styleId="SinespaciadoCar">
    <w:name w:val="Sin espaciado Car"/>
    <w:link w:val="Sinespaciado1"/>
    <w:qFormat/>
    <w:rsid w:val="00164999"/>
    <w:rPr>
      <w:rFonts w:ascii="Calibri" w:eastAsia="Times New Roman" w:hAnsi="Calibri" w:cs="Calibri"/>
      <w:lang w:val="es-ES"/>
    </w:rPr>
  </w:style>
  <w:style w:type="character" w:customStyle="1" w:styleId="apple-converted-space">
    <w:name w:val="apple-converted-space"/>
    <w:basedOn w:val="Fuentedeprrafopredeter"/>
    <w:qFormat/>
    <w:rsid w:val="00164999"/>
  </w:style>
  <w:style w:type="character" w:customStyle="1" w:styleId="Muydestacado">
    <w:name w:val="Muy destacado"/>
    <w:rsid w:val="00164999"/>
    <w:rPr>
      <w:b/>
      <w:bCs/>
    </w:rPr>
  </w:style>
  <w:style w:type="character" w:customStyle="1" w:styleId="Ancladenotaalpie">
    <w:name w:val="Ancla de nota al pie"/>
    <w:qFormat/>
    <w:rsid w:val="00164999"/>
    <w:rPr>
      <w:vertAlign w:val="superscript"/>
    </w:rPr>
  </w:style>
  <w:style w:type="paragraph" w:customStyle="1" w:styleId="Notaalpie">
    <w:name w:val="Nota al pie"/>
    <w:basedOn w:val="Normal"/>
    <w:qFormat/>
    <w:rsid w:val="00164999"/>
    <w:pPr>
      <w:suppressAutoHyphens/>
    </w:pPr>
    <w:rPr>
      <w:rFonts w:ascii="Calibri" w:eastAsia="Calibri" w:hAnsi="Calibri" w:cs="DejaVu Sans"/>
      <w:color w:val="00000A"/>
      <w:kern w:val="1"/>
      <w:lang w:eastAsia="es-CO"/>
    </w:rPr>
  </w:style>
  <w:style w:type="paragraph" w:customStyle="1" w:styleId="Sinespaciado2">
    <w:name w:val="Sin espaciado2"/>
    <w:uiPriority w:val="1"/>
    <w:qFormat/>
    <w:rsid w:val="00164999"/>
    <w:pPr>
      <w:spacing w:after="0" w:line="240" w:lineRule="auto"/>
    </w:pPr>
    <w:rPr>
      <w:rFonts w:ascii="Calibri" w:eastAsia="Times New Roman" w:hAnsi="Calibri" w:cs="Calibri"/>
      <w:color w:val="00000A"/>
      <w:lang w:val="es-ES"/>
    </w:rPr>
  </w:style>
  <w:style w:type="paragraph" w:customStyle="1" w:styleId="Contenidodelatabla">
    <w:name w:val="Contenido de la tabla"/>
    <w:basedOn w:val="Normal"/>
    <w:uiPriority w:val="6"/>
    <w:qFormat/>
    <w:rsid w:val="00164999"/>
    <w:pPr>
      <w:suppressAutoHyphens/>
    </w:pPr>
    <w:rPr>
      <w:rFonts w:ascii="Calibri" w:eastAsia="Calibri" w:hAnsi="Calibri" w:cs="DejaVu Sans"/>
      <w:color w:val="00000A"/>
      <w:kern w:val="1"/>
      <w:lang w:eastAsia="es-CO"/>
    </w:rPr>
  </w:style>
  <w:style w:type="paragraph" w:customStyle="1" w:styleId="Standard">
    <w:name w:val="Standard"/>
    <w:qFormat/>
    <w:rsid w:val="00164999"/>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ableContents">
    <w:name w:val="Table Contents"/>
    <w:basedOn w:val="Standard"/>
    <w:qFormat/>
    <w:rsid w:val="00164999"/>
    <w:pPr>
      <w:suppressLineNumbers/>
    </w:pPr>
  </w:style>
  <w:style w:type="paragraph" w:customStyle="1" w:styleId="Prrafodelista11">
    <w:name w:val="Párrafo de lista11"/>
    <w:basedOn w:val="Normal"/>
    <w:uiPriority w:val="99"/>
    <w:qFormat/>
    <w:rsid w:val="00164999"/>
    <w:pPr>
      <w:ind w:left="708"/>
      <w:jc w:val="center"/>
    </w:pPr>
    <w:rPr>
      <w:rFonts w:ascii="Arial" w:eastAsia="Times New Roman" w:hAnsi="Arial" w:cs="Times New Roman"/>
      <w:sz w:val="24"/>
      <w:szCs w:val="20"/>
      <w:lang w:val="es-ES" w:eastAsia="es-MX"/>
    </w:rPr>
  </w:style>
  <w:style w:type="paragraph" w:customStyle="1" w:styleId="Prrafodelista2">
    <w:name w:val="Párrafo de lista2"/>
    <w:basedOn w:val="Normal"/>
    <w:next w:val="Prrafodelista"/>
    <w:link w:val="PrrafodelistaCar"/>
    <w:qFormat/>
    <w:rsid w:val="00164999"/>
    <w:pPr>
      <w:spacing w:after="160" w:line="259" w:lineRule="auto"/>
      <w:ind w:left="720"/>
      <w:contextualSpacing/>
    </w:pPr>
  </w:style>
  <w:style w:type="character" w:styleId="Nmerodepgina">
    <w:name w:val="page number"/>
    <w:basedOn w:val="Fuentedeprrafopredeter"/>
    <w:rsid w:val="00164999"/>
  </w:style>
  <w:style w:type="paragraph" w:customStyle="1" w:styleId="BodyText23">
    <w:name w:val="Body Text 23"/>
    <w:basedOn w:val="Normal"/>
    <w:uiPriority w:val="99"/>
    <w:rsid w:val="00164999"/>
    <w:pPr>
      <w:tabs>
        <w:tab w:val="left" w:pos="0"/>
        <w:tab w:val="left" w:pos="705"/>
      </w:tabs>
      <w:spacing w:after="0" w:line="240" w:lineRule="auto"/>
      <w:jc w:val="both"/>
    </w:pPr>
    <w:rPr>
      <w:rFonts w:ascii="Arial" w:eastAsia="Times New Roman" w:hAnsi="Arial" w:cs="Times New Roman"/>
      <w:sz w:val="24"/>
      <w:szCs w:val="24"/>
      <w:lang w:val="es-ES_tradnl" w:eastAsia="es-ES"/>
    </w:rPr>
  </w:style>
  <w:style w:type="paragraph" w:customStyle="1" w:styleId="MARITZA3">
    <w:name w:val="MARITZA3"/>
    <w:rsid w:val="00164999"/>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customStyle="1" w:styleId="Textopredeterminado">
    <w:name w:val="Texto predeterminado"/>
    <w:basedOn w:val="Normal"/>
    <w:rsid w:val="00164999"/>
    <w:pPr>
      <w:spacing w:after="0" w:line="240" w:lineRule="auto"/>
    </w:pPr>
    <w:rPr>
      <w:rFonts w:ascii="Times New Roman" w:eastAsia="Times New Roman" w:hAnsi="Times New Roman" w:cs="Times New Roman"/>
      <w:sz w:val="24"/>
      <w:szCs w:val="24"/>
      <w:lang w:val="en-US" w:eastAsia="es-ES"/>
    </w:rPr>
  </w:style>
  <w:style w:type="paragraph" w:styleId="Sangra2detindependiente">
    <w:name w:val="Body Text Indent 2"/>
    <w:basedOn w:val="Normal"/>
    <w:link w:val="Sangra2detindependienteCar"/>
    <w:rsid w:val="00164999"/>
    <w:pPr>
      <w:spacing w:after="0" w:line="240" w:lineRule="auto"/>
      <w:ind w:left="1100"/>
      <w:jc w:val="both"/>
    </w:pPr>
    <w:rPr>
      <w:rFonts w:ascii="Tahoma" w:eastAsia="Times New Roman" w:hAnsi="Tahoma" w:cs="Times New Roman"/>
      <w:i/>
      <w:sz w:val="24"/>
      <w:szCs w:val="24"/>
    </w:rPr>
  </w:style>
  <w:style w:type="character" w:customStyle="1" w:styleId="Sangra2detindependienteCar">
    <w:name w:val="Sangría 2 de t. independiente Car"/>
    <w:basedOn w:val="Fuentedeprrafopredeter"/>
    <w:link w:val="Sangra2detindependiente"/>
    <w:rsid w:val="00164999"/>
    <w:rPr>
      <w:rFonts w:ascii="Tahoma" w:eastAsia="Times New Roman" w:hAnsi="Tahoma" w:cs="Times New Roman"/>
      <w:i/>
      <w:sz w:val="24"/>
      <w:szCs w:val="24"/>
    </w:rPr>
  </w:style>
  <w:style w:type="paragraph" w:customStyle="1" w:styleId="Textoindependiente31">
    <w:name w:val="Texto independiente 31"/>
    <w:basedOn w:val="Normal"/>
    <w:rsid w:val="00164999"/>
    <w:pPr>
      <w:tabs>
        <w:tab w:val="left" w:pos="0"/>
        <w:tab w:val="left" w:pos="2880"/>
        <w:tab w:val="left" w:pos="3600"/>
        <w:tab w:val="left" w:pos="4320"/>
        <w:tab w:val="left" w:pos="5040"/>
        <w:tab w:val="left" w:pos="5760"/>
        <w:tab w:val="left" w:pos="6480"/>
        <w:tab w:val="left" w:pos="7200"/>
        <w:tab w:val="left" w:pos="7920"/>
        <w:tab w:val="left" w:pos="8640"/>
      </w:tabs>
      <w:spacing w:after="0" w:line="240" w:lineRule="auto"/>
      <w:ind w:right="51"/>
      <w:jc w:val="both"/>
    </w:pPr>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unhideWhenUsed/>
    <w:rsid w:val="00164999"/>
    <w:pPr>
      <w:spacing w:after="120" w:line="240" w:lineRule="auto"/>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164999"/>
    <w:rPr>
      <w:rFonts w:ascii="Times New Roman" w:eastAsia="Times New Roman" w:hAnsi="Times New Roman" w:cs="Times New Roman"/>
      <w:sz w:val="16"/>
      <w:szCs w:val="16"/>
      <w:lang w:eastAsia="es-ES"/>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Footnote reference,FA "/>
    <w:basedOn w:val="Normal"/>
    <w:link w:val="TextonotapieCar"/>
    <w:uiPriority w:val="99"/>
    <w:rsid w:val="00164999"/>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rsid w:val="00164999"/>
    <w:rPr>
      <w:rFonts w:ascii="Times New Roman" w:eastAsia="Times New Roman" w:hAnsi="Times New Roman" w:cs="Times New Roman"/>
      <w:sz w:val="20"/>
      <w:szCs w:val="20"/>
    </w:rPr>
  </w:style>
  <w:style w:type="paragraph" w:customStyle="1" w:styleId="Sangra2detindependiente1">
    <w:name w:val="Sangría 2 de t. independiente1"/>
    <w:basedOn w:val="Normal"/>
    <w:uiPriority w:val="99"/>
    <w:rsid w:val="00164999"/>
    <w:pPr>
      <w:widowControl w:val="0"/>
      <w:spacing w:after="0" w:line="240" w:lineRule="auto"/>
      <w:ind w:left="567"/>
      <w:jc w:val="both"/>
    </w:pPr>
    <w:rPr>
      <w:rFonts w:ascii="Arial" w:eastAsia="Times New Roman" w:hAnsi="Arial" w:cs="Times New Roman"/>
      <w:b/>
      <w:sz w:val="24"/>
      <w:szCs w:val="20"/>
      <w:lang w:val="es-ES" w:eastAsia="es-ES"/>
    </w:rPr>
  </w:style>
  <w:style w:type="paragraph" w:customStyle="1" w:styleId="Textoindependiente21">
    <w:name w:val="Texto independiente 21"/>
    <w:basedOn w:val="Normal"/>
    <w:rsid w:val="00164999"/>
    <w:pPr>
      <w:spacing w:after="0" w:line="240" w:lineRule="auto"/>
    </w:pPr>
    <w:rPr>
      <w:rFonts w:ascii="Arial" w:eastAsia="Times New Roman" w:hAnsi="Arial" w:cs="Times New Roman"/>
      <w:sz w:val="26"/>
      <w:szCs w:val="20"/>
      <w:lang w:val="es-ES" w:eastAsia="es-ES"/>
    </w:rPr>
  </w:style>
  <w:style w:type="paragraph" w:customStyle="1" w:styleId="Sangra3detindependiente1">
    <w:name w:val="Sangría 3 de t. independiente1"/>
    <w:basedOn w:val="Normal"/>
    <w:uiPriority w:val="99"/>
    <w:rsid w:val="00164999"/>
    <w:pPr>
      <w:widowControl w:val="0"/>
      <w:spacing w:after="0" w:line="240" w:lineRule="auto"/>
      <w:ind w:left="993"/>
    </w:pPr>
    <w:rPr>
      <w:rFonts w:ascii="Arial" w:eastAsia="Times New Roman" w:hAnsi="Arial" w:cs="Times New Roman"/>
      <w:b/>
      <w:sz w:val="24"/>
      <w:szCs w:val="20"/>
      <w:lang w:val="es-ES" w:eastAsia="es-ES"/>
    </w:rPr>
  </w:style>
  <w:style w:type="paragraph" w:customStyle="1" w:styleId="BodyText22">
    <w:name w:val="Body Text 22"/>
    <w:basedOn w:val="Normal"/>
    <w:uiPriority w:val="99"/>
    <w:rsid w:val="00164999"/>
    <w:pPr>
      <w:widowControl w:val="0"/>
      <w:tabs>
        <w:tab w:val="left" w:pos="1418"/>
      </w:tabs>
      <w:spacing w:after="0" w:line="240" w:lineRule="auto"/>
      <w:ind w:left="2127" w:hanging="2127"/>
    </w:pPr>
    <w:rPr>
      <w:rFonts w:ascii="Times New Roman" w:eastAsia="Times New Roman" w:hAnsi="Times New Roman" w:cs="Times New Roman"/>
      <w:sz w:val="24"/>
      <w:szCs w:val="20"/>
      <w:lang w:val="es-ES" w:eastAsia="es-ES"/>
    </w:rPr>
  </w:style>
  <w:style w:type="paragraph" w:customStyle="1" w:styleId="BodyTextIndent21">
    <w:name w:val="Body Text Indent 21"/>
    <w:basedOn w:val="Normal"/>
    <w:uiPriority w:val="99"/>
    <w:rsid w:val="00164999"/>
    <w:pPr>
      <w:widowControl w:val="0"/>
      <w:spacing w:after="0" w:line="240" w:lineRule="auto"/>
      <w:ind w:left="2268" w:hanging="852"/>
    </w:pPr>
    <w:rPr>
      <w:rFonts w:ascii="Times New Roman" w:eastAsia="Times New Roman" w:hAnsi="Times New Roman" w:cs="Times New Roman"/>
      <w:sz w:val="24"/>
      <w:szCs w:val="20"/>
      <w:lang w:val="es-ES" w:eastAsia="es-ES"/>
    </w:rPr>
  </w:style>
  <w:style w:type="paragraph" w:customStyle="1" w:styleId="BodyTextIndent31">
    <w:name w:val="Body Text Indent 31"/>
    <w:basedOn w:val="Normal"/>
    <w:uiPriority w:val="99"/>
    <w:rsid w:val="00164999"/>
    <w:pPr>
      <w:widowControl w:val="0"/>
      <w:tabs>
        <w:tab w:val="left" w:pos="1418"/>
      </w:tabs>
      <w:spacing w:after="0" w:line="240" w:lineRule="auto"/>
      <w:ind w:left="2127" w:hanging="1419"/>
    </w:pPr>
    <w:rPr>
      <w:rFonts w:ascii="Times New Roman" w:eastAsia="Times New Roman" w:hAnsi="Times New Roman" w:cs="Times New Roman"/>
      <w:sz w:val="24"/>
      <w:szCs w:val="20"/>
      <w:lang w:val="es-ES" w:eastAsia="es-ES"/>
    </w:rPr>
  </w:style>
  <w:style w:type="paragraph" w:customStyle="1" w:styleId="Textodebloque1">
    <w:name w:val="Texto de bloque1"/>
    <w:basedOn w:val="Normal"/>
    <w:uiPriority w:val="99"/>
    <w:rsid w:val="00164999"/>
    <w:pPr>
      <w:tabs>
        <w:tab w:val="left" w:pos="567"/>
        <w:tab w:val="left" w:pos="2880"/>
        <w:tab w:val="left" w:pos="3600"/>
        <w:tab w:val="left" w:pos="4320"/>
        <w:tab w:val="left" w:pos="5040"/>
        <w:tab w:val="left" w:pos="5760"/>
        <w:tab w:val="left" w:pos="6480"/>
        <w:tab w:val="left" w:pos="7200"/>
        <w:tab w:val="left" w:pos="7920"/>
        <w:tab w:val="left" w:pos="8640"/>
      </w:tabs>
      <w:spacing w:after="0" w:line="240" w:lineRule="auto"/>
      <w:ind w:left="567" w:right="51"/>
      <w:jc w:val="both"/>
    </w:pPr>
    <w:rPr>
      <w:rFonts w:ascii="Times New Roman" w:eastAsia="Times New Roman" w:hAnsi="Times New Roman" w:cs="Times New Roman"/>
      <w:sz w:val="24"/>
      <w:szCs w:val="20"/>
      <w:lang w:val="es-ES" w:eastAsia="es-ES"/>
    </w:rPr>
  </w:style>
  <w:style w:type="paragraph" w:customStyle="1" w:styleId="BlockQuotation">
    <w:name w:val="Block Quotation"/>
    <w:basedOn w:val="Normal"/>
    <w:uiPriority w:val="99"/>
    <w:rsid w:val="00164999"/>
    <w:pPr>
      <w:widowControl w:val="0"/>
      <w:tabs>
        <w:tab w:val="left" w:pos="567"/>
        <w:tab w:val="left" w:pos="1418"/>
        <w:tab w:val="left" w:pos="2268"/>
        <w:tab w:val="left" w:pos="2880"/>
        <w:tab w:val="left" w:pos="3600"/>
        <w:tab w:val="left" w:pos="4320"/>
        <w:tab w:val="left" w:pos="5040"/>
        <w:tab w:val="left" w:pos="5760"/>
        <w:tab w:val="left" w:pos="6480"/>
        <w:tab w:val="left" w:pos="7200"/>
        <w:tab w:val="left" w:pos="7920"/>
        <w:tab w:val="left" w:pos="8789"/>
      </w:tabs>
      <w:spacing w:after="0" w:line="240" w:lineRule="auto"/>
      <w:ind w:left="567" w:right="51" w:hanging="567"/>
      <w:jc w:val="both"/>
    </w:pPr>
    <w:rPr>
      <w:rFonts w:ascii="Times New Roman" w:eastAsia="Times New Roman" w:hAnsi="Times New Roman" w:cs="Times New Roman"/>
      <w:b/>
      <w:sz w:val="24"/>
      <w:szCs w:val="20"/>
      <w:lang w:val="es-ES" w:eastAsia="es-ES"/>
    </w:rPr>
  </w:style>
  <w:style w:type="paragraph" w:styleId="Descripcin">
    <w:name w:val="caption"/>
    <w:basedOn w:val="Normal"/>
    <w:next w:val="Normal"/>
    <w:uiPriority w:val="99"/>
    <w:qFormat/>
    <w:rsid w:val="00164999"/>
    <w:pPr>
      <w:tabs>
        <w:tab w:val="left" w:pos="1418"/>
        <w:tab w:val="left" w:pos="2127"/>
        <w:tab w:val="left" w:pos="2880"/>
        <w:tab w:val="left" w:pos="3600"/>
        <w:tab w:val="left" w:pos="4320"/>
        <w:tab w:val="left" w:pos="5040"/>
        <w:tab w:val="left" w:pos="5760"/>
        <w:tab w:val="left" w:pos="6480"/>
        <w:tab w:val="left" w:pos="7200"/>
        <w:tab w:val="left" w:pos="7920"/>
        <w:tab w:val="left" w:pos="8640"/>
      </w:tabs>
      <w:spacing w:after="0" w:line="240" w:lineRule="auto"/>
      <w:ind w:right="51"/>
      <w:jc w:val="both"/>
    </w:pPr>
    <w:rPr>
      <w:rFonts w:ascii="Arial" w:eastAsia="Times New Roman" w:hAnsi="Arial" w:cs="Times New Roman"/>
      <w:b/>
      <w:sz w:val="20"/>
      <w:szCs w:val="20"/>
      <w:lang w:val="es-ES" w:eastAsia="es-ES"/>
    </w:rPr>
  </w:style>
  <w:style w:type="paragraph" w:customStyle="1" w:styleId="BodyText26">
    <w:name w:val="Body Text 26"/>
    <w:basedOn w:val="Normal"/>
    <w:uiPriority w:val="99"/>
    <w:rsid w:val="00164999"/>
    <w:pPr>
      <w:widowControl w:val="0"/>
      <w:spacing w:after="0" w:line="240" w:lineRule="auto"/>
      <w:ind w:left="567"/>
      <w:jc w:val="both"/>
    </w:pPr>
    <w:rPr>
      <w:rFonts w:ascii="Arial" w:eastAsia="Times New Roman" w:hAnsi="Arial" w:cs="Times New Roman"/>
      <w:sz w:val="24"/>
      <w:szCs w:val="20"/>
      <w:lang w:val="es-ES" w:eastAsia="es-ES"/>
    </w:rPr>
  </w:style>
  <w:style w:type="paragraph" w:styleId="TDC1">
    <w:name w:val="toc 1"/>
    <w:basedOn w:val="Normal"/>
    <w:next w:val="Normal"/>
    <w:uiPriority w:val="99"/>
    <w:rsid w:val="00164999"/>
    <w:pPr>
      <w:tabs>
        <w:tab w:val="right" w:leader="dot" w:pos="9265"/>
      </w:tabs>
      <w:spacing w:before="120" w:after="120" w:line="240" w:lineRule="auto"/>
    </w:pPr>
    <w:rPr>
      <w:rFonts w:ascii="Times New Roman" w:eastAsia="Times New Roman" w:hAnsi="Times New Roman" w:cs="Times New Roman"/>
      <w:b/>
      <w:caps/>
      <w:sz w:val="20"/>
      <w:szCs w:val="20"/>
      <w:lang w:val="es-ES" w:eastAsia="es-ES"/>
    </w:rPr>
  </w:style>
  <w:style w:type="paragraph" w:styleId="TDC2">
    <w:name w:val="toc 2"/>
    <w:basedOn w:val="Normal"/>
    <w:next w:val="Normal"/>
    <w:uiPriority w:val="99"/>
    <w:rsid w:val="00164999"/>
    <w:pPr>
      <w:tabs>
        <w:tab w:val="right" w:leader="dot" w:pos="9265"/>
      </w:tabs>
      <w:spacing w:after="0" w:line="240" w:lineRule="auto"/>
      <w:ind w:left="200"/>
    </w:pPr>
    <w:rPr>
      <w:rFonts w:ascii="Times New Roman" w:eastAsia="Times New Roman" w:hAnsi="Times New Roman" w:cs="Times New Roman"/>
      <w:smallCaps/>
      <w:sz w:val="20"/>
      <w:szCs w:val="20"/>
      <w:lang w:val="es-ES" w:eastAsia="es-ES"/>
    </w:rPr>
  </w:style>
  <w:style w:type="paragraph" w:customStyle="1" w:styleId="Estilo">
    <w:name w:val="Estilo"/>
    <w:rsid w:val="00164999"/>
    <w:pPr>
      <w:tabs>
        <w:tab w:val="right" w:leader="dot" w:pos="9265"/>
      </w:tabs>
      <w:spacing w:after="0" w:line="240" w:lineRule="auto"/>
      <w:ind w:left="400"/>
    </w:pPr>
    <w:rPr>
      <w:rFonts w:ascii="Times New Roman" w:eastAsia="Times New Roman" w:hAnsi="Times New Roman" w:cs="Times New Roman"/>
      <w:i/>
      <w:sz w:val="20"/>
      <w:szCs w:val="20"/>
      <w:lang w:val="es-ES" w:eastAsia="es-ES"/>
    </w:rPr>
  </w:style>
  <w:style w:type="paragraph" w:styleId="TDC3">
    <w:name w:val="toc 3"/>
    <w:basedOn w:val="Normal"/>
    <w:next w:val="Normal"/>
    <w:uiPriority w:val="99"/>
    <w:rsid w:val="00164999"/>
    <w:pPr>
      <w:tabs>
        <w:tab w:val="right" w:leader="dot" w:pos="8640"/>
      </w:tabs>
      <w:spacing w:after="0" w:line="240" w:lineRule="auto"/>
      <w:ind w:left="400"/>
    </w:pPr>
    <w:rPr>
      <w:rFonts w:ascii="Times New Roman" w:eastAsia="Times New Roman" w:hAnsi="Times New Roman" w:cs="Times New Roman"/>
      <w:sz w:val="20"/>
      <w:szCs w:val="20"/>
      <w:lang w:val="es-ES" w:eastAsia="es-ES"/>
    </w:rPr>
  </w:style>
  <w:style w:type="paragraph" w:styleId="TDC4">
    <w:name w:val="toc 4"/>
    <w:basedOn w:val="Normal"/>
    <w:next w:val="Normal"/>
    <w:uiPriority w:val="99"/>
    <w:rsid w:val="00164999"/>
    <w:pPr>
      <w:tabs>
        <w:tab w:val="right" w:leader="dot" w:pos="9265"/>
      </w:tabs>
      <w:spacing w:after="0" w:line="240" w:lineRule="auto"/>
      <w:ind w:left="600"/>
    </w:pPr>
    <w:rPr>
      <w:rFonts w:ascii="Times New Roman" w:eastAsia="Times New Roman" w:hAnsi="Times New Roman" w:cs="Times New Roman"/>
      <w:sz w:val="18"/>
      <w:szCs w:val="20"/>
      <w:lang w:val="es-ES" w:eastAsia="es-ES"/>
    </w:rPr>
  </w:style>
  <w:style w:type="paragraph" w:styleId="TDC5">
    <w:name w:val="toc 5"/>
    <w:basedOn w:val="Normal"/>
    <w:next w:val="Normal"/>
    <w:uiPriority w:val="99"/>
    <w:rsid w:val="00164999"/>
    <w:pPr>
      <w:tabs>
        <w:tab w:val="right" w:leader="dot" w:pos="9265"/>
      </w:tabs>
      <w:spacing w:after="0" w:line="240" w:lineRule="auto"/>
      <w:ind w:left="800"/>
    </w:pPr>
    <w:rPr>
      <w:rFonts w:ascii="Times New Roman" w:eastAsia="Times New Roman" w:hAnsi="Times New Roman" w:cs="Times New Roman"/>
      <w:sz w:val="18"/>
      <w:szCs w:val="20"/>
      <w:lang w:val="es-ES" w:eastAsia="es-ES"/>
    </w:rPr>
  </w:style>
  <w:style w:type="paragraph" w:styleId="TDC6">
    <w:name w:val="toc 6"/>
    <w:basedOn w:val="Normal"/>
    <w:next w:val="Normal"/>
    <w:uiPriority w:val="99"/>
    <w:rsid w:val="00164999"/>
    <w:pPr>
      <w:tabs>
        <w:tab w:val="right" w:leader="dot" w:pos="9265"/>
      </w:tabs>
      <w:spacing w:after="0" w:line="240" w:lineRule="auto"/>
      <w:ind w:left="1000"/>
    </w:pPr>
    <w:rPr>
      <w:rFonts w:ascii="Times New Roman" w:eastAsia="Times New Roman" w:hAnsi="Times New Roman" w:cs="Times New Roman"/>
      <w:sz w:val="18"/>
      <w:szCs w:val="20"/>
      <w:lang w:val="es-ES" w:eastAsia="es-ES"/>
    </w:rPr>
  </w:style>
  <w:style w:type="paragraph" w:styleId="TDC7">
    <w:name w:val="toc 7"/>
    <w:basedOn w:val="Normal"/>
    <w:next w:val="Normal"/>
    <w:uiPriority w:val="99"/>
    <w:rsid w:val="00164999"/>
    <w:pPr>
      <w:tabs>
        <w:tab w:val="right" w:leader="dot" w:pos="9265"/>
      </w:tabs>
      <w:spacing w:after="0" w:line="240" w:lineRule="auto"/>
      <w:ind w:left="1200"/>
    </w:pPr>
    <w:rPr>
      <w:rFonts w:ascii="Times New Roman" w:eastAsia="Times New Roman" w:hAnsi="Times New Roman" w:cs="Times New Roman"/>
      <w:sz w:val="18"/>
      <w:szCs w:val="20"/>
      <w:lang w:val="es-ES" w:eastAsia="es-ES"/>
    </w:rPr>
  </w:style>
  <w:style w:type="paragraph" w:styleId="TDC8">
    <w:name w:val="toc 8"/>
    <w:basedOn w:val="Normal"/>
    <w:next w:val="Normal"/>
    <w:uiPriority w:val="99"/>
    <w:rsid w:val="00164999"/>
    <w:pPr>
      <w:tabs>
        <w:tab w:val="right" w:leader="dot" w:pos="9265"/>
      </w:tabs>
      <w:spacing w:after="0" w:line="240" w:lineRule="auto"/>
      <w:ind w:left="1400"/>
    </w:pPr>
    <w:rPr>
      <w:rFonts w:ascii="Times New Roman" w:eastAsia="Times New Roman" w:hAnsi="Times New Roman" w:cs="Times New Roman"/>
      <w:sz w:val="18"/>
      <w:szCs w:val="20"/>
      <w:lang w:val="es-ES" w:eastAsia="es-ES"/>
    </w:rPr>
  </w:style>
  <w:style w:type="paragraph" w:styleId="TDC9">
    <w:name w:val="toc 9"/>
    <w:basedOn w:val="Normal"/>
    <w:next w:val="Normal"/>
    <w:uiPriority w:val="99"/>
    <w:rsid w:val="00164999"/>
    <w:pPr>
      <w:tabs>
        <w:tab w:val="right" w:leader="dot" w:pos="9265"/>
      </w:tabs>
      <w:spacing w:after="0" w:line="240" w:lineRule="auto"/>
      <w:ind w:left="1600"/>
    </w:pPr>
    <w:rPr>
      <w:rFonts w:ascii="Times New Roman" w:eastAsia="Times New Roman" w:hAnsi="Times New Roman" w:cs="Times New Roman"/>
      <w:sz w:val="18"/>
      <w:szCs w:val="20"/>
      <w:lang w:val="es-ES" w:eastAsia="es-ES"/>
    </w:rPr>
  </w:style>
  <w:style w:type="paragraph" w:customStyle="1" w:styleId="BodyText25">
    <w:name w:val="Body Text 25"/>
    <w:basedOn w:val="Normal"/>
    <w:uiPriority w:val="99"/>
    <w:rsid w:val="00164999"/>
    <w:pPr>
      <w:spacing w:after="0" w:line="240" w:lineRule="auto"/>
      <w:jc w:val="center"/>
    </w:pPr>
    <w:rPr>
      <w:rFonts w:ascii="Times New Roman" w:eastAsia="Times New Roman" w:hAnsi="Times New Roman" w:cs="Times New Roman"/>
      <w:b/>
      <w:sz w:val="28"/>
      <w:szCs w:val="20"/>
      <w:lang w:val="es-ES" w:eastAsia="es-ES"/>
    </w:rPr>
  </w:style>
  <w:style w:type="paragraph" w:customStyle="1" w:styleId="BodyTextIndent23">
    <w:name w:val="Body Text Indent 23"/>
    <w:basedOn w:val="Normal"/>
    <w:uiPriority w:val="99"/>
    <w:rsid w:val="00164999"/>
    <w:pPr>
      <w:spacing w:after="0" w:line="240" w:lineRule="auto"/>
      <w:ind w:left="851" w:hanging="284"/>
      <w:jc w:val="both"/>
    </w:pPr>
    <w:rPr>
      <w:rFonts w:ascii="Arial" w:eastAsia="Times New Roman" w:hAnsi="Arial" w:cs="Times New Roman"/>
      <w:sz w:val="24"/>
      <w:szCs w:val="20"/>
      <w:lang w:val="es-ES" w:eastAsia="es-ES"/>
    </w:rPr>
  </w:style>
  <w:style w:type="paragraph" w:customStyle="1" w:styleId="BodyText24">
    <w:name w:val="Body Text 24"/>
    <w:basedOn w:val="Normal"/>
    <w:uiPriority w:val="99"/>
    <w:rsid w:val="00164999"/>
    <w:pPr>
      <w:spacing w:after="0" w:line="240" w:lineRule="auto"/>
      <w:ind w:left="567" w:hanging="567"/>
      <w:jc w:val="both"/>
    </w:pPr>
    <w:rPr>
      <w:rFonts w:ascii="Arial" w:eastAsia="Times New Roman" w:hAnsi="Arial" w:cs="Times New Roman"/>
      <w:sz w:val="20"/>
      <w:szCs w:val="20"/>
      <w:lang w:val="es-ES" w:eastAsia="es-ES"/>
    </w:rPr>
  </w:style>
  <w:style w:type="paragraph" w:customStyle="1" w:styleId="BodyTextIndent22">
    <w:name w:val="Body Text Indent 22"/>
    <w:basedOn w:val="Normal"/>
    <w:uiPriority w:val="99"/>
    <w:rsid w:val="00164999"/>
    <w:pPr>
      <w:tabs>
        <w:tab w:val="left" w:pos="851"/>
      </w:tabs>
      <w:spacing w:after="0" w:line="240" w:lineRule="auto"/>
      <w:ind w:left="851"/>
      <w:jc w:val="both"/>
    </w:pPr>
    <w:rPr>
      <w:rFonts w:ascii="Arial" w:eastAsia="Times New Roman" w:hAnsi="Arial" w:cs="Times New Roman"/>
      <w:sz w:val="24"/>
      <w:szCs w:val="20"/>
      <w:lang w:val="es-ES" w:eastAsia="es-ES"/>
    </w:rPr>
  </w:style>
  <w:style w:type="paragraph" w:styleId="Textoindependiente3">
    <w:name w:val="Body Text 3"/>
    <w:basedOn w:val="Normal"/>
    <w:link w:val="Textoindependiente3Car"/>
    <w:uiPriority w:val="99"/>
    <w:rsid w:val="00164999"/>
    <w:pPr>
      <w:pBdr>
        <w:top w:val="double" w:sz="6" w:space="1" w:color="auto"/>
        <w:left w:val="double" w:sz="6" w:space="1" w:color="auto"/>
        <w:bottom w:val="double" w:sz="6" w:space="1" w:color="auto"/>
        <w:right w:val="double" w:sz="6" w:space="1" w:color="auto"/>
      </w:pBdr>
      <w:tabs>
        <w:tab w:val="left" w:pos="0"/>
      </w:tabs>
      <w:spacing w:after="0" w:line="240" w:lineRule="auto"/>
      <w:jc w:val="both"/>
    </w:pPr>
    <w:rPr>
      <w:rFonts w:ascii="Arial" w:eastAsia="Times New Roman" w:hAnsi="Arial" w:cs="Times New Roman"/>
      <w:sz w:val="28"/>
      <w:szCs w:val="20"/>
      <w:lang w:eastAsia="es-ES"/>
    </w:rPr>
  </w:style>
  <w:style w:type="character" w:customStyle="1" w:styleId="Textoindependiente3Car">
    <w:name w:val="Texto independiente 3 Car"/>
    <w:basedOn w:val="Fuentedeprrafopredeter"/>
    <w:link w:val="Textoindependiente3"/>
    <w:uiPriority w:val="99"/>
    <w:rsid w:val="00164999"/>
    <w:rPr>
      <w:rFonts w:ascii="Arial" w:eastAsia="Times New Roman" w:hAnsi="Arial" w:cs="Times New Roman"/>
      <w:sz w:val="28"/>
      <w:szCs w:val="20"/>
      <w:lang w:eastAsia="es-ES"/>
    </w:rPr>
  </w:style>
  <w:style w:type="paragraph" w:customStyle="1" w:styleId="stae">
    <w:name w:val="stae"/>
    <w:basedOn w:val="Normal"/>
    <w:uiPriority w:val="99"/>
    <w:rsid w:val="00164999"/>
    <w:pPr>
      <w:spacing w:after="0" w:line="240" w:lineRule="auto"/>
      <w:jc w:val="both"/>
    </w:pPr>
    <w:rPr>
      <w:rFonts w:ascii="Century Gothic" w:eastAsia="Times New Roman" w:hAnsi="Century Gothic" w:cs="Times New Roman"/>
      <w:lang w:val="es-ES" w:eastAsia="es-ES"/>
    </w:rPr>
  </w:style>
  <w:style w:type="paragraph" w:styleId="Textosinformato">
    <w:name w:val="Plain Text"/>
    <w:basedOn w:val="Normal"/>
    <w:link w:val="TextosinformatoCar"/>
    <w:rsid w:val="00164999"/>
    <w:pPr>
      <w:spacing w:after="0" w:line="240" w:lineRule="auto"/>
    </w:pPr>
    <w:rPr>
      <w:rFonts w:ascii="Courier New" w:eastAsia="Times New Roman" w:hAnsi="Courier New" w:cs="Times New Roman"/>
      <w:sz w:val="20"/>
      <w:szCs w:val="20"/>
    </w:rPr>
  </w:style>
  <w:style w:type="character" w:customStyle="1" w:styleId="TextosinformatoCar">
    <w:name w:val="Texto sin formato Car"/>
    <w:basedOn w:val="Fuentedeprrafopredeter"/>
    <w:link w:val="Textosinformato"/>
    <w:rsid w:val="00164999"/>
    <w:rPr>
      <w:rFonts w:ascii="Courier New" w:eastAsia="Times New Roman" w:hAnsi="Courier New" w:cs="Times New Roman"/>
      <w:sz w:val="20"/>
      <w:szCs w:val="20"/>
    </w:rPr>
  </w:style>
  <w:style w:type="character" w:customStyle="1" w:styleId="A9">
    <w:name w:val="A9"/>
    <w:uiPriority w:val="99"/>
    <w:rsid w:val="00164999"/>
    <w:rPr>
      <w:color w:val="211D1E"/>
      <w:sz w:val="19"/>
      <w:szCs w:val="19"/>
    </w:rPr>
  </w:style>
  <w:style w:type="paragraph" w:customStyle="1" w:styleId="Tibitoc">
    <w:name w:val="Tibitoc"/>
    <w:basedOn w:val="Normal"/>
    <w:uiPriority w:val="99"/>
    <w:rsid w:val="00164999"/>
    <w:pPr>
      <w:spacing w:after="0" w:line="240" w:lineRule="auto"/>
      <w:jc w:val="center"/>
    </w:pPr>
    <w:rPr>
      <w:rFonts w:ascii="Arial" w:eastAsia="Times New Roman" w:hAnsi="Arial" w:cs="Times New Roman"/>
      <w:b/>
      <w:szCs w:val="20"/>
      <w:lang w:val="es-ES_tradnl" w:eastAsia="es-ES"/>
    </w:rPr>
  </w:style>
  <w:style w:type="paragraph" w:customStyle="1" w:styleId="Textoindependiente22">
    <w:name w:val="Texto independiente 22"/>
    <w:basedOn w:val="Normal"/>
    <w:rsid w:val="00164999"/>
    <w:pPr>
      <w:widowControl w:val="0"/>
      <w:spacing w:after="0" w:line="360" w:lineRule="auto"/>
      <w:jc w:val="both"/>
    </w:pPr>
    <w:rPr>
      <w:rFonts w:ascii="Arial" w:eastAsia="Times New Roman" w:hAnsi="Arial" w:cs="Times New Roman"/>
      <w:sz w:val="24"/>
      <w:szCs w:val="24"/>
      <w:lang w:val="es-ES" w:eastAsia="es-ES"/>
    </w:rPr>
  </w:style>
  <w:style w:type="paragraph" w:styleId="Sinespaciado">
    <w:name w:val="No Spacing"/>
    <w:uiPriority w:val="1"/>
    <w:qFormat/>
    <w:rsid w:val="00164999"/>
    <w:pPr>
      <w:spacing w:after="0" w:line="240" w:lineRule="auto"/>
    </w:pPr>
    <w:rPr>
      <w:rFonts w:ascii="Calibri" w:eastAsia="Calibri" w:hAnsi="Calibri" w:cs="Times New Roman"/>
    </w:rPr>
  </w:style>
  <w:style w:type="paragraph" w:customStyle="1" w:styleId="Blockquote">
    <w:name w:val="Blockquote"/>
    <w:basedOn w:val="Normal"/>
    <w:rsid w:val="00164999"/>
    <w:pPr>
      <w:spacing w:before="100" w:after="100" w:line="240" w:lineRule="auto"/>
      <w:ind w:left="360" w:right="360"/>
    </w:pPr>
    <w:rPr>
      <w:rFonts w:ascii="Times New Roman" w:eastAsia="Times New Roman" w:hAnsi="Times New Roman" w:cs="Times New Roman"/>
      <w:snapToGrid w:val="0"/>
      <w:sz w:val="24"/>
      <w:szCs w:val="20"/>
      <w:lang w:eastAsia="es-ES"/>
    </w:rPr>
  </w:style>
  <w:style w:type="paragraph" w:customStyle="1" w:styleId="Estilo12">
    <w:name w:val="Estilo12"/>
    <w:basedOn w:val="Normal"/>
    <w:rsid w:val="00164999"/>
    <w:pPr>
      <w:spacing w:after="0" w:line="240" w:lineRule="auto"/>
      <w:jc w:val="both"/>
    </w:pPr>
    <w:rPr>
      <w:rFonts w:ascii="Arial" w:eastAsia="Times New Roman" w:hAnsi="Arial" w:cs="Times New Roman"/>
      <w:sz w:val="24"/>
      <w:szCs w:val="20"/>
      <w:lang w:val="es-ES" w:eastAsia="es-ES"/>
    </w:rPr>
  </w:style>
  <w:style w:type="character" w:customStyle="1" w:styleId="TextoindependienteCar1">
    <w:name w:val="Texto independiente Car1"/>
    <w:uiPriority w:val="99"/>
    <w:semiHidden/>
    <w:rsid w:val="00164999"/>
    <w:rPr>
      <w:rFonts w:ascii="Times New Roman" w:eastAsia="Times New Roman" w:hAnsi="Times New Roman" w:cs="Times New Roman"/>
      <w:sz w:val="24"/>
      <w:szCs w:val="24"/>
      <w:lang w:val="es-ES" w:eastAsia="es-ES"/>
    </w:rPr>
  </w:style>
  <w:style w:type="paragraph" w:customStyle="1" w:styleId="Articulo">
    <w:name w:val="Articulo"/>
    <w:basedOn w:val="Normal"/>
    <w:next w:val="Normal"/>
    <w:autoRedefine/>
    <w:rsid w:val="00164999"/>
    <w:pPr>
      <w:spacing w:after="0" w:line="240" w:lineRule="auto"/>
      <w:jc w:val="both"/>
    </w:pPr>
    <w:rPr>
      <w:rFonts w:ascii="Arial Narrow" w:eastAsia="Times New Roman" w:hAnsi="Arial Narrow" w:cs="Arial Narrow"/>
      <w:b/>
      <w:bCs/>
      <w:lang w:eastAsia="es-ES"/>
    </w:rPr>
  </w:style>
  <w:style w:type="character" w:customStyle="1" w:styleId="bodytextCar1">
    <w:name w:val="body text Car1"/>
    <w:aliases w:val="bt Car1,body tesx Car1,tabla 2 Car1,contents Car1,TextindepT2 Car1,EHPT Car1,Body Text2 Car1,ändrad Car Car1"/>
    <w:uiPriority w:val="99"/>
    <w:rsid w:val="00164999"/>
    <w:rPr>
      <w:sz w:val="24"/>
      <w:szCs w:val="24"/>
      <w:lang w:val="es-ES_tradnl" w:eastAsia="es-ES_tradnl"/>
    </w:rPr>
  </w:style>
  <w:style w:type="paragraph" w:styleId="Mapadeldocumento">
    <w:name w:val="Document Map"/>
    <w:basedOn w:val="Normal"/>
    <w:link w:val="MapadeldocumentoCar"/>
    <w:uiPriority w:val="99"/>
    <w:semiHidden/>
    <w:rsid w:val="00164999"/>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uiPriority w:val="99"/>
    <w:semiHidden/>
    <w:rsid w:val="00164999"/>
    <w:rPr>
      <w:rFonts w:ascii="Tahoma" w:eastAsia="Times New Roman" w:hAnsi="Tahoma" w:cs="Times New Roman"/>
      <w:sz w:val="20"/>
      <w:szCs w:val="20"/>
      <w:shd w:val="clear" w:color="auto" w:fill="000080"/>
      <w:lang w:eastAsia="es-ES"/>
    </w:rPr>
  </w:style>
  <w:style w:type="character" w:customStyle="1" w:styleId="CarCar14">
    <w:name w:val="Car Car14"/>
    <w:uiPriority w:val="99"/>
    <w:rsid w:val="00164999"/>
    <w:rPr>
      <w:rFonts w:ascii="Arial" w:hAnsi="Arial" w:cs="Arial"/>
      <w:b/>
      <w:bCs/>
      <w:sz w:val="22"/>
      <w:szCs w:val="22"/>
      <w:lang w:val="es-ES_tradnl" w:eastAsia="es-ES"/>
    </w:rPr>
  </w:style>
  <w:style w:type="character" w:customStyle="1" w:styleId="CarCar12">
    <w:name w:val="Car Car12"/>
    <w:uiPriority w:val="99"/>
    <w:rsid w:val="00164999"/>
    <w:rPr>
      <w:rFonts w:ascii="Arial" w:hAnsi="Arial" w:cs="Arial"/>
      <w:b/>
      <w:bCs/>
      <w:sz w:val="28"/>
      <w:szCs w:val="28"/>
      <w:lang w:val="es-ES_tradnl" w:eastAsia="es-ES"/>
    </w:rPr>
  </w:style>
  <w:style w:type="character" w:customStyle="1" w:styleId="CarCar11">
    <w:name w:val="Car Car11"/>
    <w:uiPriority w:val="99"/>
    <w:rsid w:val="00164999"/>
    <w:rPr>
      <w:sz w:val="24"/>
      <w:szCs w:val="24"/>
      <w:lang w:val="es-ES" w:eastAsia="es-ES"/>
    </w:rPr>
  </w:style>
  <w:style w:type="character" w:customStyle="1" w:styleId="CarCar5">
    <w:name w:val="Car Car5"/>
    <w:uiPriority w:val="99"/>
    <w:rsid w:val="00164999"/>
    <w:rPr>
      <w:rFonts w:ascii="Arial" w:hAnsi="Arial" w:cs="Arial"/>
      <w:sz w:val="28"/>
      <w:szCs w:val="28"/>
      <w:lang w:val="es-ES" w:eastAsia="es-ES"/>
    </w:rPr>
  </w:style>
  <w:style w:type="character" w:customStyle="1" w:styleId="Hipervnculo1">
    <w:name w:val="Hipervínculo1"/>
    <w:uiPriority w:val="99"/>
    <w:rsid w:val="00164999"/>
    <w:rPr>
      <w:color w:val="0000FF"/>
      <w:u w:val="single"/>
    </w:rPr>
  </w:style>
  <w:style w:type="character" w:styleId="Hipervnculovisitado">
    <w:name w:val="FollowedHyperlink"/>
    <w:uiPriority w:val="99"/>
    <w:rsid w:val="00164999"/>
    <w:rPr>
      <w:color w:val="800080"/>
      <w:u w:val="single"/>
    </w:rPr>
  </w:style>
  <w:style w:type="paragraph" w:styleId="Revisin">
    <w:name w:val="Revision"/>
    <w:hidden/>
    <w:uiPriority w:val="99"/>
    <w:semiHidden/>
    <w:rsid w:val="00164999"/>
    <w:pPr>
      <w:spacing w:after="0" w:line="240" w:lineRule="auto"/>
    </w:pPr>
    <w:rPr>
      <w:rFonts w:ascii="Times New Roman" w:eastAsia="Times New Roman" w:hAnsi="Times New Roman" w:cs="Times New Roman"/>
      <w:sz w:val="24"/>
      <w:szCs w:val="24"/>
      <w:lang w:val="es-ES" w:eastAsia="es-ES"/>
    </w:rPr>
  </w:style>
  <w:style w:type="paragraph" w:customStyle="1" w:styleId="ecmsonormal">
    <w:name w:val="ec_msonormal"/>
    <w:basedOn w:val="Normal"/>
    <w:rsid w:val="00164999"/>
    <w:pPr>
      <w:spacing w:after="324" w:line="240" w:lineRule="auto"/>
    </w:pPr>
    <w:rPr>
      <w:rFonts w:ascii="Times New Roman" w:eastAsia="Times New Roman" w:hAnsi="Times New Roman" w:cs="Times New Roman"/>
      <w:sz w:val="24"/>
      <w:szCs w:val="24"/>
      <w:lang w:eastAsia="es-ES"/>
    </w:rPr>
  </w:style>
  <w:style w:type="character" w:customStyle="1" w:styleId="CharacterStyle1">
    <w:name w:val="Character Style 1"/>
    <w:uiPriority w:val="99"/>
    <w:qFormat/>
    <w:rsid w:val="00164999"/>
    <w:rPr>
      <w:rFonts w:ascii="Arial Narrow" w:hAnsi="Arial Narrow" w:cs="Arial Narrow"/>
      <w:sz w:val="24"/>
      <w:szCs w:val="24"/>
    </w:rPr>
  </w:style>
  <w:style w:type="paragraph" w:customStyle="1" w:styleId="titulo2">
    <w:name w:val="titulo 2"/>
    <w:basedOn w:val="Normal"/>
    <w:uiPriority w:val="99"/>
    <w:rsid w:val="00164999"/>
    <w:pPr>
      <w:tabs>
        <w:tab w:val="left" w:pos="567"/>
      </w:tabs>
      <w:spacing w:after="0" w:line="240" w:lineRule="auto"/>
      <w:jc w:val="both"/>
    </w:pPr>
    <w:rPr>
      <w:rFonts w:ascii="Arial" w:eastAsia="Times New Roman" w:hAnsi="Arial" w:cs="Arial"/>
      <w:b/>
      <w:sz w:val="20"/>
      <w:szCs w:val="20"/>
      <w:lang w:eastAsia="es-ES"/>
    </w:rPr>
  </w:style>
  <w:style w:type="paragraph" w:customStyle="1" w:styleId="xl63">
    <w:name w:val="xl63"/>
    <w:basedOn w:val="Normal"/>
    <w:rsid w:val="00164999"/>
    <w:pPr>
      <w:spacing w:before="100" w:beforeAutospacing="1" w:after="100" w:afterAutospacing="1" w:line="240" w:lineRule="auto"/>
      <w:jc w:val="both"/>
    </w:pPr>
    <w:rPr>
      <w:rFonts w:ascii="Arial" w:eastAsia="Times New Roman" w:hAnsi="Arial" w:cs="Arial"/>
      <w:b/>
      <w:bCs/>
      <w:sz w:val="24"/>
      <w:szCs w:val="24"/>
      <w:lang w:eastAsia="es-ES"/>
    </w:rPr>
  </w:style>
  <w:style w:type="paragraph" w:customStyle="1" w:styleId="xl64">
    <w:name w:val="xl64"/>
    <w:basedOn w:val="Normal"/>
    <w:rsid w:val="00164999"/>
    <w:pPr>
      <w:spacing w:before="100" w:beforeAutospacing="1" w:after="100" w:afterAutospacing="1" w:line="240" w:lineRule="auto"/>
    </w:pPr>
    <w:rPr>
      <w:rFonts w:ascii="Arial" w:eastAsia="Times New Roman" w:hAnsi="Arial" w:cs="Arial"/>
      <w:sz w:val="24"/>
      <w:szCs w:val="24"/>
      <w:lang w:eastAsia="es-ES"/>
    </w:rPr>
  </w:style>
  <w:style w:type="paragraph" w:customStyle="1" w:styleId="xl65">
    <w:name w:val="xl65"/>
    <w:basedOn w:val="Normal"/>
    <w:rsid w:val="00164999"/>
    <w:pPr>
      <w:spacing w:before="100" w:beforeAutospacing="1" w:after="100" w:afterAutospacing="1" w:line="240" w:lineRule="auto"/>
      <w:jc w:val="both"/>
    </w:pPr>
    <w:rPr>
      <w:rFonts w:ascii="Arial" w:eastAsia="Times New Roman" w:hAnsi="Arial" w:cs="Arial"/>
      <w:sz w:val="24"/>
      <w:szCs w:val="24"/>
      <w:lang w:eastAsia="es-ES"/>
    </w:rPr>
  </w:style>
  <w:style w:type="paragraph" w:customStyle="1" w:styleId="xl66">
    <w:name w:val="xl66"/>
    <w:basedOn w:val="Normal"/>
    <w:rsid w:val="00164999"/>
    <w:pP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67">
    <w:name w:val="xl67"/>
    <w:basedOn w:val="Normal"/>
    <w:rsid w:val="00164999"/>
    <w:pPr>
      <w:spacing w:before="100" w:beforeAutospacing="1" w:after="100" w:afterAutospacing="1" w:line="240" w:lineRule="auto"/>
    </w:pPr>
    <w:rPr>
      <w:rFonts w:ascii="Arial" w:eastAsia="Times New Roman" w:hAnsi="Arial" w:cs="Arial"/>
      <w:sz w:val="24"/>
      <w:szCs w:val="24"/>
      <w:lang w:eastAsia="es-ES"/>
    </w:rPr>
  </w:style>
  <w:style w:type="paragraph" w:customStyle="1" w:styleId="xl68">
    <w:name w:val="xl68"/>
    <w:basedOn w:val="Normal"/>
    <w:rsid w:val="00164999"/>
    <w:pPr>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69">
    <w:name w:val="xl69"/>
    <w:basedOn w:val="Normal"/>
    <w:rsid w:val="00164999"/>
    <w:pPr>
      <w:spacing w:before="100" w:beforeAutospacing="1" w:after="100" w:afterAutospacing="1" w:line="240" w:lineRule="auto"/>
      <w:jc w:val="center"/>
    </w:pPr>
    <w:rPr>
      <w:rFonts w:ascii="Arial" w:eastAsia="Times New Roman" w:hAnsi="Arial" w:cs="Arial"/>
      <w:b/>
      <w:bCs/>
      <w:sz w:val="24"/>
      <w:szCs w:val="24"/>
      <w:lang w:eastAsia="es-ES"/>
    </w:rPr>
  </w:style>
  <w:style w:type="paragraph" w:customStyle="1" w:styleId="xl70">
    <w:name w:val="xl70"/>
    <w:basedOn w:val="Normal"/>
    <w:rsid w:val="00164999"/>
    <w:pPr>
      <w:spacing w:before="100" w:beforeAutospacing="1" w:after="100" w:afterAutospacing="1" w:line="240" w:lineRule="auto"/>
    </w:pPr>
    <w:rPr>
      <w:rFonts w:ascii="Arial" w:eastAsia="Times New Roman" w:hAnsi="Arial" w:cs="Arial"/>
      <w:sz w:val="24"/>
      <w:szCs w:val="24"/>
      <w:lang w:eastAsia="es-ES"/>
    </w:rPr>
  </w:style>
  <w:style w:type="paragraph" w:customStyle="1" w:styleId="xl71">
    <w:name w:val="xl71"/>
    <w:basedOn w:val="Normal"/>
    <w:rsid w:val="00164999"/>
    <w:pP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72">
    <w:name w:val="xl72"/>
    <w:basedOn w:val="Normal"/>
    <w:rsid w:val="00164999"/>
    <w:pPr>
      <w:spacing w:before="100" w:beforeAutospacing="1" w:after="100" w:afterAutospacing="1" w:line="240" w:lineRule="auto"/>
      <w:jc w:val="both"/>
    </w:pPr>
    <w:rPr>
      <w:rFonts w:ascii="Arial" w:eastAsia="Times New Roman" w:hAnsi="Arial" w:cs="Arial"/>
      <w:b/>
      <w:bCs/>
      <w:sz w:val="24"/>
      <w:szCs w:val="24"/>
      <w:lang w:eastAsia="es-ES"/>
    </w:rPr>
  </w:style>
  <w:style w:type="paragraph" w:customStyle="1" w:styleId="Lneadeasunto">
    <w:name w:val="Línea de asunto"/>
    <w:basedOn w:val="Normal"/>
    <w:rsid w:val="00164999"/>
    <w:pPr>
      <w:spacing w:after="0" w:line="240" w:lineRule="auto"/>
    </w:pPr>
    <w:rPr>
      <w:rFonts w:ascii="Times New Roman" w:eastAsia="Times New Roman" w:hAnsi="Times New Roman" w:cs="Times New Roman"/>
      <w:sz w:val="20"/>
      <w:szCs w:val="20"/>
      <w:lang w:eastAsia="es-CO"/>
    </w:rPr>
  </w:style>
  <w:style w:type="paragraph" w:customStyle="1" w:styleId="Firmapuesto">
    <w:name w:val="Firma puesto"/>
    <w:basedOn w:val="Firma"/>
    <w:rsid w:val="00164999"/>
    <w:pPr>
      <w:spacing w:after="0" w:line="240" w:lineRule="auto"/>
    </w:pPr>
    <w:rPr>
      <w:rFonts w:ascii="Times New Roman" w:eastAsia="Times New Roman" w:hAnsi="Times New Roman"/>
      <w:sz w:val="20"/>
      <w:szCs w:val="20"/>
    </w:rPr>
  </w:style>
  <w:style w:type="paragraph" w:customStyle="1" w:styleId="Style1">
    <w:name w:val="Style 1"/>
    <w:uiPriority w:val="99"/>
    <w:rsid w:val="00164999"/>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CO"/>
    </w:rPr>
  </w:style>
  <w:style w:type="character" w:customStyle="1" w:styleId="MapadeldocumentoCar1">
    <w:name w:val="Mapa del documento Car1"/>
    <w:uiPriority w:val="99"/>
    <w:semiHidden/>
    <w:rsid w:val="00164999"/>
    <w:rPr>
      <w:rFonts w:ascii="Tahoma" w:eastAsia="Batang" w:hAnsi="Tahoma" w:cs="Tahoma"/>
      <w:sz w:val="16"/>
      <w:szCs w:val="16"/>
    </w:rPr>
  </w:style>
  <w:style w:type="character" w:customStyle="1" w:styleId="TextocomentarioCar1">
    <w:name w:val="Texto comentario Car1"/>
    <w:uiPriority w:val="99"/>
    <w:semiHidden/>
    <w:rsid w:val="00164999"/>
    <w:rPr>
      <w:rFonts w:eastAsia="Batang"/>
    </w:rPr>
  </w:style>
  <w:style w:type="character" w:customStyle="1" w:styleId="AsuntodelcomentarioCar1">
    <w:name w:val="Asunto del comentario Car1"/>
    <w:uiPriority w:val="99"/>
    <w:semiHidden/>
    <w:rsid w:val="00164999"/>
    <w:rPr>
      <w:rFonts w:eastAsia="Batang"/>
      <w:b/>
      <w:bCs/>
    </w:rPr>
  </w:style>
  <w:style w:type="paragraph" w:customStyle="1" w:styleId="WW-Textoindependiente2">
    <w:name w:val="WW-Texto independiente 2"/>
    <w:basedOn w:val="Normal"/>
    <w:rsid w:val="00164999"/>
    <w:pPr>
      <w:widowControl w:val="0"/>
      <w:suppressAutoHyphens/>
      <w:spacing w:after="0" w:line="240" w:lineRule="auto"/>
      <w:jc w:val="both"/>
    </w:pPr>
    <w:rPr>
      <w:rFonts w:ascii="Arial" w:eastAsia="Arial Unicode MS" w:hAnsi="Arial" w:cs="Times New Roman"/>
      <w:b/>
      <w:color w:val="000000"/>
      <w:sz w:val="24"/>
      <w:szCs w:val="20"/>
      <w:lang w:eastAsia="es-ES"/>
    </w:rPr>
  </w:style>
  <w:style w:type="character" w:customStyle="1" w:styleId="HTMLMarkup">
    <w:name w:val="HTML Markup"/>
    <w:rsid w:val="00164999"/>
    <w:rPr>
      <w:vanish/>
      <w:color w:val="FF0000"/>
    </w:rPr>
  </w:style>
  <w:style w:type="paragraph" w:customStyle="1" w:styleId="xl73">
    <w:name w:val="xl73"/>
    <w:basedOn w:val="Normal"/>
    <w:rsid w:val="0016499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4">
    <w:name w:val="xl74"/>
    <w:basedOn w:val="Normal"/>
    <w:rsid w:val="001649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5">
    <w:name w:val="xl75"/>
    <w:basedOn w:val="Normal"/>
    <w:rsid w:val="0016499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76">
    <w:name w:val="xl76"/>
    <w:basedOn w:val="Normal"/>
    <w:rsid w:val="0016499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77">
    <w:name w:val="xl77"/>
    <w:basedOn w:val="Normal"/>
    <w:rsid w:val="0016499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78">
    <w:name w:val="xl78"/>
    <w:basedOn w:val="Normal"/>
    <w:rsid w:val="00164999"/>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79">
    <w:name w:val="xl79"/>
    <w:basedOn w:val="Normal"/>
    <w:rsid w:val="0016499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b/>
      <w:bCs/>
      <w:color w:val="000000"/>
      <w:sz w:val="24"/>
      <w:szCs w:val="24"/>
      <w:lang w:eastAsia="es-CO"/>
    </w:rPr>
  </w:style>
  <w:style w:type="paragraph" w:customStyle="1" w:styleId="xl80">
    <w:name w:val="xl80"/>
    <w:basedOn w:val="Normal"/>
    <w:rsid w:val="0016499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es-CO"/>
    </w:rPr>
  </w:style>
  <w:style w:type="paragraph" w:customStyle="1" w:styleId="xl81">
    <w:name w:val="xl81"/>
    <w:basedOn w:val="Normal"/>
    <w:rsid w:val="0016499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82">
    <w:name w:val="xl82"/>
    <w:basedOn w:val="Normal"/>
    <w:rsid w:val="001649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83">
    <w:name w:val="xl83"/>
    <w:basedOn w:val="Normal"/>
    <w:rsid w:val="0016499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color w:val="000000"/>
      <w:sz w:val="24"/>
      <w:szCs w:val="24"/>
      <w:lang w:eastAsia="es-CO"/>
    </w:rPr>
  </w:style>
  <w:style w:type="paragraph" w:customStyle="1" w:styleId="xl84">
    <w:name w:val="xl84"/>
    <w:basedOn w:val="Normal"/>
    <w:rsid w:val="00164999"/>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b/>
      <w:bCs/>
      <w:color w:val="000000"/>
      <w:sz w:val="24"/>
      <w:szCs w:val="24"/>
      <w:lang w:eastAsia="es-CO"/>
    </w:rPr>
  </w:style>
  <w:style w:type="paragraph" w:customStyle="1" w:styleId="xl85">
    <w:name w:val="xl85"/>
    <w:basedOn w:val="Normal"/>
    <w:rsid w:val="00164999"/>
    <w:pPr>
      <w:pBdr>
        <w:bottom w:val="single" w:sz="8" w:space="0" w:color="auto"/>
        <w:right w:val="single" w:sz="8" w:space="0" w:color="auto"/>
      </w:pBdr>
      <w:shd w:val="clear" w:color="000000" w:fill="DBE5F1"/>
      <w:spacing w:before="100" w:beforeAutospacing="1" w:after="100" w:afterAutospacing="1" w:line="240" w:lineRule="auto"/>
      <w:jc w:val="both"/>
      <w:textAlignment w:val="top"/>
    </w:pPr>
    <w:rPr>
      <w:rFonts w:ascii="Arial" w:eastAsia="Times New Roman" w:hAnsi="Arial" w:cs="Arial"/>
      <w:b/>
      <w:bCs/>
      <w:color w:val="000000"/>
      <w:sz w:val="24"/>
      <w:szCs w:val="24"/>
      <w:lang w:eastAsia="es-CO"/>
    </w:rPr>
  </w:style>
  <w:style w:type="paragraph" w:customStyle="1" w:styleId="xl86">
    <w:name w:val="xl86"/>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b/>
      <w:bCs/>
      <w:color w:val="000000"/>
      <w:sz w:val="24"/>
      <w:szCs w:val="24"/>
      <w:lang w:eastAsia="es-CO"/>
    </w:rPr>
  </w:style>
  <w:style w:type="paragraph" w:customStyle="1" w:styleId="xl87">
    <w:name w:val="xl87"/>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88">
    <w:name w:val="xl88"/>
    <w:basedOn w:val="Normal"/>
    <w:rsid w:val="00164999"/>
    <w:pPr>
      <w:pBdr>
        <w:right w:val="single" w:sz="8"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89">
    <w:name w:val="xl89"/>
    <w:basedOn w:val="Normal"/>
    <w:rsid w:val="00164999"/>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90">
    <w:name w:val="xl90"/>
    <w:basedOn w:val="Normal"/>
    <w:rsid w:val="00164999"/>
    <w:pPr>
      <w:pBdr>
        <w:top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91">
    <w:name w:val="xl91"/>
    <w:basedOn w:val="Normal"/>
    <w:rsid w:val="00164999"/>
    <w:pP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92">
    <w:name w:val="xl92"/>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b/>
      <w:bCs/>
      <w:sz w:val="24"/>
      <w:szCs w:val="24"/>
      <w:lang w:eastAsia="es-CO"/>
    </w:rPr>
  </w:style>
  <w:style w:type="paragraph" w:customStyle="1" w:styleId="xl93">
    <w:name w:val="xl93"/>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b/>
      <w:bCs/>
      <w:color w:val="000000"/>
      <w:sz w:val="24"/>
      <w:szCs w:val="24"/>
      <w:lang w:eastAsia="es-CO"/>
    </w:rPr>
  </w:style>
  <w:style w:type="paragraph" w:customStyle="1" w:styleId="xl94">
    <w:name w:val="xl94"/>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es-CO"/>
    </w:rPr>
  </w:style>
  <w:style w:type="paragraph" w:customStyle="1" w:styleId="xl95">
    <w:name w:val="xl95"/>
    <w:basedOn w:val="Normal"/>
    <w:rsid w:val="00164999"/>
    <w:pPr>
      <w:spacing w:before="100" w:beforeAutospacing="1" w:after="100" w:afterAutospacing="1" w:line="240" w:lineRule="auto"/>
      <w:jc w:val="both"/>
      <w:textAlignment w:val="top"/>
    </w:pPr>
    <w:rPr>
      <w:rFonts w:ascii="Times New Roman" w:eastAsia="Times New Roman" w:hAnsi="Times New Roman" w:cs="Times New Roman"/>
      <w:sz w:val="20"/>
      <w:szCs w:val="20"/>
      <w:lang w:eastAsia="es-CO"/>
    </w:rPr>
  </w:style>
  <w:style w:type="paragraph" w:customStyle="1" w:styleId="xl96">
    <w:name w:val="xl96"/>
    <w:basedOn w:val="Normal"/>
    <w:rsid w:val="00164999"/>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es-CO"/>
    </w:rPr>
  </w:style>
  <w:style w:type="paragraph" w:customStyle="1" w:styleId="xl97">
    <w:name w:val="xl97"/>
    <w:basedOn w:val="Normal"/>
    <w:rsid w:val="00164999"/>
    <w:pPr>
      <w:spacing w:before="100" w:beforeAutospacing="1" w:after="100" w:afterAutospacing="1" w:line="240" w:lineRule="auto"/>
      <w:jc w:val="both"/>
      <w:textAlignment w:val="top"/>
    </w:pPr>
    <w:rPr>
      <w:rFonts w:ascii="Times New Roman" w:eastAsia="Times New Roman" w:hAnsi="Times New Roman" w:cs="Times New Roman"/>
      <w:sz w:val="24"/>
      <w:szCs w:val="24"/>
      <w:lang w:eastAsia="es-CO"/>
    </w:rPr>
  </w:style>
  <w:style w:type="paragraph" w:customStyle="1" w:styleId="xl98">
    <w:name w:val="xl98"/>
    <w:basedOn w:val="Normal"/>
    <w:rsid w:val="00164999"/>
    <w:pPr>
      <w:pBdr>
        <w:left w:val="single" w:sz="8" w:space="0" w:color="auto"/>
        <w:bottom w:val="single" w:sz="8" w:space="0" w:color="auto"/>
        <w:right w:val="single" w:sz="8" w:space="0" w:color="auto"/>
      </w:pBdr>
      <w:shd w:val="clear" w:color="000000" w:fill="4F81BD"/>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99">
    <w:name w:val="xl99"/>
    <w:basedOn w:val="Normal"/>
    <w:rsid w:val="00164999"/>
    <w:pPr>
      <w:pBdr>
        <w:bottom w:val="single" w:sz="8" w:space="0" w:color="auto"/>
        <w:right w:val="single" w:sz="8" w:space="0" w:color="auto"/>
      </w:pBdr>
      <w:shd w:val="clear" w:color="000000" w:fill="4F81BD"/>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00">
    <w:name w:val="xl100"/>
    <w:basedOn w:val="Normal"/>
    <w:rsid w:val="00164999"/>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color w:val="000000"/>
      <w:sz w:val="24"/>
      <w:szCs w:val="24"/>
      <w:lang w:eastAsia="es-CO"/>
    </w:rPr>
  </w:style>
  <w:style w:type="paragraph" w:customStyle="1" w:styleId="Style7">
    <w:name w:val="Style 7"/>
    <w:uiPriority w:val="99"/>
    <w:rsid w:val="00164999"/>
    <w:pPr>
      <w:widowControl w:val="0"/>
      <w:autoSpaceDE w:val="0"/>
      <w:autoSpaceDN w:val="0"/>
      <w:spacing w:after="0" w:line="271" w:lineRule="auto"/>
    </w:pPr>
    <w:rPr>
      <w:rFonts w:ascii="Arial" w:eastAsia="Times New Roman" w:hAnsi="Arial" w:cs="Arial"/>
      <w:sz w:val="16"/>
      <w:szCs w:val="16"/>
      <w:lang w:val="en-US" w:eastAsia="es-CO"/>
    </w:rPr>
  </w:style>
  <w:style w:type="paragraph" w:customStyle="1" w:styleId="ecxmsolistparagraph">
    <w:name w:val="ecxmsolistparagraph"/>
    <w:basedOn w:val="Normal"/>
    <w:rsid w:val="00164999"/>
    <w:pPr>
      <w:spacing w:after="324" w:line="240" w:lineRule="auto"/>
    </w:pPr>
    <w:rPr>
      <w:rFonts w:ascii="Times New Roman" w:eastAsia="Times New Roman" w:hAnsi="Times New Roman" w:cs="Times New Roman"/>
      <w:sz w:val="24"/>
      <w:szCs w:val="24"/>
      <w:lang w:eastAsia="es-CO"/>
    </w:rPr>
  </w:style>
  <w:style w:type="character" w:customStyle="1" w:styleId="text2">
    <w:name w:val="text2"/>
    <w:rsid w:val="00164999"/>
  </w:style>
  <w:style w:type="paragraph" w:customStyle="1" w:styleId="Subminuta">
    <w:name w:val="Subminuta"/>
    <w:rsid w:val="00164999"/>
    <w:pPr>
      <w:autoSpaceDE w:val="0"/>
      <w:autoSpaceDN w:val="0"/>
      <w:spacing w:before="283" w:after="0" w:line="240" w:lineRule="auto"/>
      <w:ind w:left="624" w:hanging="454"/>
    </w:pPr>
    <w:rPr>
      <w:rFonts w:ascii="Times" w:eastAsia="Times New Roman" w:hAnsi="Times" w:cs="Times New Roman"/>
      <w:spacing w:val="-15"/>
      <w:sz w:val="20"/>
      <w:szCs w:val="20"/>
      <w:lang w:val="en-US" w:eastAsia="es-ES"/>
    </w:rPr>
  </w:style>
  <w:style w:type="paragraph" w:customStyle="1" w:styleId="MINUTAS">
    <w:name w:val="MINUTAS"/>
    <w:rsid w:val="00164999"/>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xl25">
    <w:name w:val="xl25"/>
    <w:basedOn w:val="Normal"/>
    <w:rsid w:val="00164999"/>
    <w:pPr>
      <w:pBdr>
        <w:left w:val="single" w:sz="4" w:space="0" w:color="000000"/>
        <w:bottom w:val="single" w:sz="4" w:space="0" w:color="000000"/>
      </w:pBdr>
      <w:spacing w:before="100" w:after="100" w:line="240" w:lineRule="auto"/>
      <w:jc w:val="center"/>
      <w:textAlignment w:val="top"/>
    </w:pPr>
    <w:rPr>
      <w:rFonts w:ascii="Arial" w:eastAsia="Arial Unicode MS" w:hAnsi="Arial" w:cs="Times New Roman"/>
      <w:sz w:val="16"/>
      <w:szCs w:val="20"/>
      <w:lang w:val="es-ES" w:eastAsia="es-ES"/>
    </w:rPr>
  </w:style>
  <w:style w:type="paragraph" w:customStyle="1" w:styleId="BodyText31">
    <w:name w:val="Body Text 31"/>
    <w:basedOn w:val="Normal"/>
    <w:rsid w:val="00164999"/>
    <w:pPr>
      <w:spacing w:after="0" w:line="240" w:lineRule="auto"/>
      <w:jc w:val="both"/>
    </w:pPr>
    <w:rPr>
      <w:rFonts w:ascii="Arial" w:eastAsia="Times New Roman" w:hAnsi="Arial" w:cs="Times New Roman"/>
      <w:sz w:val="24"/>
      <w:szCs w:val="20"/>
      <w:lang w:val="es-ES" w:eastAsia="es-ES"/>
    </w:rPr>
  </w:style>
  <w:style w:type="character" w:customStyle="1" w:styleId="EstiloNegrita">
    <w:name w:val="Estilo Negrita"/>
    <w:rsid w:val="00164999"/>
    <w:rPr>
      <w:rFonts w:ascii="Arial" w:hAnsi="Arial"/>
      <w:bCs/>
      <w:sz w:val="20"/>
    </w:rPr>
  </w:style>
  <w:style w:type="paragraph" w:customStyle="1" w:styleId="xl30">
    <w:name w:val="xl30"/>
    <w:basedOn w:val="Normal"/>
    <w:rsid w:val="00164999"/>
    <w:pPr>
      <w:pBdr>
        <w:top w:val="single" w:sz="4" w:space="0" w:color="000000"/>
        <w:left w:val="single" w:sz="4" w:space="0" w:color="000000"/>
      </w:pBdr>
      <w:spacing w:before="100" w:beforeAutospacing="1" w:after="100" w:afterAutospacing="1" w:line="240" w:lineRule="auto"/>
      <w:jc w:val="both"/>
      <w:textAlignment w:val="top"/>
    </w:pPr>
    <w:rPr>
      <w:rFonts w:ascii="Arial" w:eastAsia="Arial Unicode MS" w:hAnsi="Arial" w:cs="Arial"/>
      <w:b/>
      <w:bCs/>
      <w:sz w:val="16"/>
      <w:szCs w:val="16"/>
      <w:lang w:val="es-ES" w:eastAsia="es-ES"/>
    </w:rPr>
  </w:style>
  <w:style w:type="paragraph" w:customStyle="1" w:styleId="CharChar">
    <w:name w:val="Char Char"/>
    <w:basedOn w:val="Normal"/>
    <w:rsid w:val="00164999"/>
    <w:pPr>
      <w:spacing w:after="160" w:line="240" w:lineRule="exact"/>
    </w:pPr>
    <w:rPr>
      <w:rFonts w:ascii="Verdana" w:eastAsia="Times New Roman" w:hAnsi="Verdana" w:cs="Times New Roman"/>
      <w:sz w:val="20"/>
      <w:szCs w:val="20"/>
      <w:lang w:val="en-US"/>
    </w:rPr>
  </w:style>
  <w:style w:type="paragraph" w:customStyle="1" w:styleId="Tabla">
    <w:name w:val="Tabla"/>
    <w:basedOn w:val="Normal"/>
    <w:next w:val="Normal"/>
    <w:rsid w:val="00164999"/>
    <w:pPr>
      <w:keepNext/>
      <w:keepLines/>
      <w:suppressAutoHyphens/>
      <w:spacing w:after="0" w:line="240" w:lineRule="auto"/>
      <w:jc w:val="both"/>
    </w:pPr>
    <w:rPr>
      <w:rFonts w:ascii="Arial" w:eastAsia="Times New Roman" w:hAnsi="Arial" w:cs="Times New Roman"/>
      <w:sz w:val="24"/>
      <w:szCs w:val="20"/>
      <w:lang w:val="es-ES_tradnl" w:eastAsia="ar-SA"/>
    </w:rPr>
  </w:style>
  <w:style w:type="paragraph" w:customStyle="1" w:styleId="WW-Sangra2detindependiente1">
    <w:name w:val="WW-Sangría 2 de t. independiente1"/>
    <w:basedOn w:val="Normal"/>
    <w:rsid w:val="00164999"/>
    <w:pPr>
      <w:tabs>
        <w:tab w:val="left" w:pos="1418"/>
      </w:tabs>
      <w:suppressAutoHyphens/>
      <w:spacing w:after="0" w:line="240" w:lineRule="auto"/>
      <w:ind w:left="709" w:hanging="709"/>
      <w:jc w:val="both"/>
    </w:pPr>
    <w:rPr>
      <w:rFonts w:ascii="Arial" w:eastAsia="Times New Roman" w:hAnsi="Arial" w:cs="Times New Roman"/>
      <w:sz w:val="24"/>
      <w:szCs w:val="20"/>
      <w:lang w:eastAsia="ar-SA"/>
    </w:rPr>
  </w:style>
  <w:style w:type="paragraph" w:customStyle="1" w:styleId="NormalmariaCar">
    <w:name w:val="Normal.maria Car"/>
    <w:rsid w:val="00164999"/>
    <w:pPr>
      <w:widowControl w:val="0"/>
      <w:spacing w:after="0" w:line="240" w:lineRule="auto"/>
    </w:pPr>
    <w:rPr>
      <w:rFonts w:ascii="Book Antiqua" w:eastAsia="Times New Roman" w:hAnsi="Book Antiqua" w:cs="Times New Roman"/>
      <w:i/>
      <w:snapToGrid w:val="0"/>
      <w:kern w:val="16"/>
      <w:position w:val="-6"/>
      <w:sz w:val="24"/>
      <w:szCs w:val="20"/>
      <w:lang w:val="es-ES_tradnl" w:eastAsia="es-ES"/>
    </w:rPr>
  </w:style>
  <w:style w:type="paragraph" w:customStyle="1" w:styleId="CarCarCarCar">
    <w:name w:val="Car Car Car Car"/>
    <w:basedOn w:val="Normal"/>
    <w:rsid w:val="00164999"/>
    <w:pPr>
      <w:spacing w:after="160" w:line="240" w:lineRule="exact"/>
    </w:pPr>
    <w:rPr>
      <w:rFonts w:ascii="Verdana" w:eastAsia="Times New Roman" w:hAnsi="Verdana" w:cs="Times New Roman"/>
      <w:sz w:val="20"/>
      <w:szCs w:val="24"/>
      <w:lang w:val="en-US"/>
    </w:rPr>
  </w:style>
  <w:style w:type="paragraph" w:customStyle="1" w:styleId="Piede">
    <w:name w:val="Pie de"/>
    <w:basedOn w:val="Normal"/>
    <w:uiPriority w:val="99"/>
    <w:rsid w:val="00164999"/>
    <w:pPr>
      <w:tabs>
        <w:tab w:val="center" w:pos="4419"/>
        <w:tab w:val="right" w:pos="8838"/>
      </w:tabs>
      <w:spacing w:after="0" w:line="240" w:lineRule="auto"/>
    </w:pPr>
    <w:rPr>
      <w:rFonts w:ascii="Times New Roman" w:eastAsia="Times New Roman" w:hAnsi="Times New Roman" w:cs="Times New Roman"/>
      <w:sz w:val="20"/>
      <w:szCs w:val="20"/>
      <w:lang w:eastAsia="es-ES"/>
    </w:rPr>
  </w:style>
  <w:style w:type="paragraph" w:customStyle="1" w:styleId="pa7">
    <w:name w:val="pa7"/>
    <w:basedOn w:val="Normal"/>
    <w:rsid w:val="0016499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16">
    <w:name w:val="a16"/>
    <w:basedOn w:val="Fuentedeprrafopredeter"/>
    <w:rsid w:val="00164999"/>
  </w:style>
  <w:style w:type="character" w:customStyle="1" w:styleId="textonavy1">
    <w:name w:val="texto_navy1"/>
    <w:rsid w:val="00164999"/>
    <w:rPr>
      <w:color w:val="000080"/>
    </w:rPr>
  </w:style>
  <w:style w:type="character" w:customStyle="1" w:styleId="Caracteresdenotaalpie">
    <w:name w:val="Caracteres de nota al pie"/>
    <w:rsid w:val="00164999"/>
  </w:style>
  <w:style w:type="paragraph" w:customStyle="1" w:styleId="CM26">
    <w:name w:val="CM26"/>
    <w:basedOn w:val="Default"/>
    <w:next w:val="Default"/>
    <w:uiPriority w:val="99"/>
    <w:rsid w:val="00164999"/>
    <w:rPr>
      <w:rFonts w:eastAsia="Times New Roman"/>
      <w:color w:val="auto"/>
    </w:rPr>
  </w:style>
  <w:style w:type="paragraph" w:customStyle="1" w:styleId="CM2">
    <w:name w:val="CM2"/>
    <w:basedOn w:val="Normal"/>
    <w:next w:val="Normal"/>
    <w:rsid w:val="00164999"/>
    <w:pPr>
      <w:autoSpaceDE w:val="0"/>
      <w:autoSpaceDN w:val="0"/>
      <w:adjustRightInd w:val="0"/>
      <w:spacing w:after="0" w:line="263" w:lineRule="atLeast"/>
    </w:pPr>
    <w:rPr>
      <w:rFonts w:ascii="Arial" w:eastAsia="Times New Roman" w:hAnsi="Arial" w:cs="Times New Roman"/>
      <w:sz w:val="24"/>
      <w:szCs w:val="24"/>
      <w:lang w:val="es-ES" w:eastAsia="es-ES"/>
    </w:rPr>
  </w:style>
  <w:style w:type="paragraph" w:customStyle="1" w:styleId="Textosinformato1">
    <w:name w:val="Texto sin formato1"/>
    <w:basedOn w:val="Normal"/>
    <w:rsid w:val="00164999"/>
    <w:pPr>
      <w:suppressAutoHyphens/>
      <w:spacing w:after="0" w:line="240" w:lineRule="auto"/>
    </w:pPr>
    <w:rPr>
      <w:rFonts w:ascii="Courier New" w:eastAsia="Times New Roman" w:hAnsi="Courier New" w:cs="Mangal"/>
      <w:kern w:val="2"/>
      <w:sz w:val="20"/>
      <w:szCs w:val="20"/>
      <w:lang w:val="es-ES" w:eastAsia="hi-IN" w:bidi="hi-IN"/>
    </w:rPr>
  </w:style>
  <w:style w:type="paragraph" w:customStyle="1" w:styleId="Continuarlista1">
    <w:name w:val="Continuar lista1"/>
    <w:basedOn w:val="Normal"/>
    <w:rsid w:val="00164999"/>
    <w:pPr>
      <w:suppressAutoHyphens/>
      <w:spacing w:after="120" w:line="240" w:lineRule="auto"/>
      <w:ind w:left="283"/>
    </w:pPr>
    <w:rPr>
      <w:rFonts w:ascii="Times New Roman" w:eastAsia="Times New Roman" w:hAnsi="Times New Roman" w:cs="Mangal"/>
      <w:kern w:val="1"/>
      <w:sz w:val="24"/>
      <w:szCs w:val="24"/>
      <w:lang w:val="es-ES" w:eastAsia="hi-IN" w:bidi="hi-IN"/>
    </w:rPr>
  </w:style>
  <w:style w:type="paragraph" w:customStyle="1" w:styleId="BodyText28">
    <w:name w:val="Body Text 28"/>
    <w:basedOn w:val="Normal"/>
    <w:link w:val="BodyText28Car"/>
    <w:rsid w:val="00164999"/>
    <w:pPr>
      <w:widowControl w:val="0"/>
      <w:overflowPunct w:val="0"/>
      <w:autoSpaceDE w:val="0"/>
      <w:autoSpaceDN w:val="0"/>
      <w:adjustRightInd w:val="0"/>
      <w:spacing w:after="0" w:line="240" w:lineRule="auto"/>
      <w:jc w:val="both"/>
      <w:textAlignment w:val="baseline"/>
    </w:pPr>
    <w:rPr>
      <w:rFonts w:ascii="Arial" w:eastAsia="Times New Roman" w:hAnsi="Arial" w:cs="Times New Roman"/>
      <w:szCs w:val="20"/>
    </w:rPr>
  </w:style>
  <w:style w:type="character" w:customStyle="1" w:styleId="BodyText28Car">
    <w:name w:val="Body Text 28 Car"/>
    <w:link w:val="BodyText28"/>
    <w:locked/>
    <w:rsid w:val="00164999"/>
    <w:rPr>
      <w:rFonts w:ascii="Arial" w:eastAsia="Times New Roman" w:hAnsi="Arial" w:cs="Times New Roman"/>
      <w:szCs w:val="20"/>
    </w:rPr>
  </w:style>
  <w:style w:type="paragraph" w:customStyle="1" w:styleId="MARITZA2">
    <w:name w:val="MARITZA2"/>
    <w:rsid w:val="00164999"/>
    <w:pPr>
      <w:widowControl w:val="0"/>
      <w:spacing w:after="0" w:line="240" w:lineRule="auto"/>
      <w:jc w:val="both"/>
    </w:pPr>
    <w:rPr>
      <w:rFonts w:ascii="Courier New" w:eastAsia="Times New Roman" w:hAnsi="Courier New" w:cs="Courier New"/>
      <w:snapToGrid w:val="0"/>
      <w:sz w:val="20"/>
      <w:szCs w:val="20"/>
      <w:lang w:val="es-ES" w:eastAsia="es-ES"/>
    </w:rPr>
  </w:style>
  <w:style w:type="paragraph" w:customStyle="1" w:styleId="p1">
    <w:name w:val="p1"/>
    <w:basedOn w:val="Normal"/>
    <w:rsid w:val="00164999"/>
    <w:pPr>
      <w:widowControl w:val="0"/>
      <w:tabs>
        <w:tab w:val="left" w:pos="720"/>
      </w:tabs>
      <w:spacing w:after="0" w:line="320" w:lineRule="atLeast"/>
      <w:jc w:val="both"/>
    </w:pPr>
    <w:rPr>
      <w:rFonts w:ascii="Times New Roman" w:eastAsia="Times New Roman" w:hAnsi="Times New Roman" w:cs="Times New Roman"/>
      <w:snapToGrid w:val="0"/>
      <w:sz w:val="24"/>
      <w:szCs w:val="20"/>
      <w:lang w:val="es-ES" w:eastAsia="es-ES"/>
    </w:rPr>
  </w:style>
  <w:style w:type="paragraph" w:customStyle="1" w:styleId="CarCarCarCarCarCarCar">
    <w:name w:val="Car Car Car Car Car Car Car"/>
    <w:basedOn w:val="Normal"/>
    <w:rsid w:val="00164999"/>
    <w:pPr>
      <w:spacing w:after="160" w:line="240" w:lineRule="exact"/>
    </w:pPr>
    <w:rPr>
      <w:rFonts w:ascii="Verdana" w:eastAsia="Times New Roman" w:hAnsi="Verdana" w:cs="Times New Roman"/>
      <w:sz w:val="20"/>
      <w:szCs w:val="20"/>
      <w:lang w:val="en-US"/>
    </w:rPr>
  </w:style>
  <w:style w:type="paragraph" w:customStyle="1" w:styleId="Style4">
    <w:name w:val="Style 4"/>
    <w:uiPriority w:val="99"/>
    <w:rsid w:val="00164999"/>
    <w:pPr>
      <w:widowControl w:val="0"/>
      <w:autoSpaceDE w:val="0"/>
      <w:autoSpaceDN w:val="0"/>
      <w:spacing w:before="324" w:after="0" w:line="240" w:lineRule="auto"/>
      <w:ind w:left="72" w:right="72"/>
    </w:pPr>
    <w:rPr>
      <w:rFonts w:ascii="Arial" w:eastAsia="Times New Roman" w:hAnsi="Arial" w:cs="Arial"/>
      <w:sz w:val="24"/>
      <w:szCs w:val="24"/>
      <w:lang w:val="en-US" w:eastAsia="es-CO"/>
    </w:rPr>
  </w:style>
  <w:style w:type="paragraph" w:customStyle="1" w:styleId="Style8">
    <w:name w:val="Style 8"/>
    <w:uiPriority w:val="99"/>
    <w:rsid w:val="00164999"/>
    <w:pPr>
      <w:widowControl w:val="0"/>
      <w:autoSpaceDE w:val="0"/>
      <w:autoSpaceDN w:val="0"/>
      <w:spacing w:before="216" w:after="0" w:line="240" w:lineRule="auto"/>
      <w:ind w:right="144"/>
      <w:jc w:val="both"/>
    </w:pPr>
    <w:rPr>
      <w:rFonts w:ascii="Arial" w:eastAsia="Times New Roman" w:hAnsi="Arial" w:cs="Arial"/>
      <w:sz w:val="24"/>
      <w:szCs w:val="24"/>
      <w:lang w:val="en-US" w:eastAsia="es-CO"/>
    </w:rPr>
  </w:style>
  <w:style w:type="paragraph" w:customStyle="1" w:styleId="CharChar1">
    <w:name w:val="Char Char1"/>
    <w:basedOn w:val="Normal"/>
    <w:rsid w:val="00164999"/>
    <w:pPr>
      <w:spacing w:after="160" w:line="240" w:lineRule="exact"/>
    </w:pPr>
    <w:rPr>
      <w:rFonts w:ascii="Verdana" w:eastAsia="Times New Roman" w:hAnsi="Verdana" w:cs="Times New Roman"/>
      <w:sz w:val="20"/>
      <w:szCs w:val="20"/>
      <w:lang w:val="en-US"/>
    </w:rPr>
  </w:style>
  <w:style w:type="table" w:customStyle="1" w:styleId="Tablaconcuadrcula1">
    <w:name w:val="Tabla con cuadrícula1"/>
    <w:basedOn w:val="Tablanormal"/>
    <w:next w:val="Tablaconcuadrcula"/>
    <w:uiPriority w:val="59"/>
    <w:rsid w:val="00164999"/>
    <w:pPr>
      <w:spacing w:after="0"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smlft241">
    <w:name w:val="ssml_ft_24_1"/>
    <w:rsid w:val="00164999"/>
  </w:style>
  <w:style w:type="character" w:customStyle="1" w:styleId="Heading2">
    <w:name w:val="Heading #2_"/>
    <w:link w:val="Heading20"/>
    <w:rsid w:val="00164999"/>
    <w:rPr>
      <w:rFonts w:ascii="Arial" w:eastAsia="Arial" w:hAnsi="Arial" w:cs="Arial"/>
      <w:sz w:val="21"/>
      <w:szCs w:val="21"/>
      <w:shd w:val="clear" w:color="auto" w:fill="FFFFFF"/>
    </w:rPr>
  </w:style>
  <w:style w:type="paragraph" w:customStyle="1" w:styleId="Heading20">
    <w:name w:val="Heading #2"/>
    <w:basedOn w:val="Normal"/>
    <w:link w:val="Heading2"/>
    <w:rsid w:val="00164999"/>
    <w:pPr>
      <w:widowControl w:val="0"/>
      <w:shd w:val="clear" w:color="auto" w:fill="FFFFFF"/>
      <w:spacing w:after="360" w:line="0" w:lineRule="atLeast"/>
      <w:ind w:hanging="560"/>
      <w:jc w:val="both"/>
      <w:outlineLvl w:val="1"/>
    </w:pPr>
    <w:rPr>
      <w:rFonts w:ascii="Arial" w:eastAsia="Arial" w:hAnsi="Arial" w:cs="Arial"/>
      <w:sz w:val="21"/>
      <w:szCs w:val="21"/>
    </w:rPr>
  </w:style>
  <w:style w:type="character" w:customStyle="1" w:styleId="Bodytext">
    <w:name w:val="Body text_"/>
    <w:link w:val="Textoindependiente5"/>
    <w:rsid w:val="00164999"/>
    <w:rPr>
      <w:rFonts w:ascii="Arial" w:eastAsia="Arial" w:hAnsi="Arial" w:cs="Arial"/>
      <w:spacing w:val="2"/>
      <w:sz w:val="19"/>
      <w:szCs w:val="19"/>
      <w:shd w:val="clear" w:color="auto" w:fill="FFFFFF"/>
    </w:rPr>
  </w:style>
  <w:style w:type="paragraph" w:customStyle="1" w:styleId="Textoindependiente5">
    <w:name w:val="Texto independiente5"/>
    <w:basedOn w:val="Normal"/>
    <w:link w:val="Bodytext"/>
    <w:rsid w:val="00164999"/>
    <w:pPr>
      <w:widowControl w:val="0"/>
      <w:shd w:val="clear" w:color="auto" w:fill="FFFFFF"/>
      <w:spacing w:before="360" w:after="180" w:line="250" w:lineRule="exact"/>
      <w:ind w:hanging="720"/>
      <w:jc w:val="both"/>
    </w:pPr>
    <w:rPr>
      <w:rFonts w:ascii="Arial" w:eastAsia="Arial" w:hAnsi="Arial" w:cs="Arial"/>
      <w:spacing w:val="2"/>
      <w:sz w:val="19"/>
      <w:szCs w:val="19"/>
    </w:rPr>
  </w:style>
  <w:style w:type="character" w:customStyle="1" w:styleId="Textoindependiente1">
    <w:name w:val="Texto independiente1"/>
    <w:rsid w:val="00164999"/>
    <w:rPr>
      <w:rFonts w:ascii="Arial" w:eastAsia="Arial" w:hAnsi="Arial" w:cs="Arial"/>
      <w:color w:val="000000"/>
      <w:spacing w:val="2"/>
      <w:w w:val="100"/>
      <w:position w:val="0"/>
      <w:sz w:val="19"/>
      <w:szCs w:val="19"/>
      <w:shd w:val="clear" w:color="auto" w:fill="FFFFFF"/>
      <w:lang w:val="es-ES" w:eastAsia="es-ES" w:bidi="es-ES"/>
    </w:rPr>
  </w:style>
  <w:style w:type="paragraph" w:customStyle="1" w:styleId="Estilo3">
    <w:name w:val="Estilo3"/>
    <w:basedOn w:val="Ttulo3"/>
    <w:qFormat/>
    <w:rsid w:val="00164999"/>
    <w:pPr>
      <w:numPr>
        <w:numId w:val="4"/>
      </w:numPr>
      <w:spacing w:after="0" w:line="240" w:lineRule="auto"/>
    </w:pPr>
    <w:rPr>
      <w:rFonts w:ascii="Arial Narrow" w:hAnsi="Arial Narrow"/>
      <w:sz w:val="24"/>
      <w:szCs w:val="24"/>
      <w:lang w:val="es-MX"/>
    </w:rPr>
  </w:style>
  <w:style w:type="table" w:customStyle="1" w:styleId="Tablaconcuadrcula2">
    <w:name w:val="Tabla con cuadrícula2"/>
    <w:basedOn w:val="Tablanormal"/>
    <w:next w:val="Tablaconcuadrcula"/>
    <w:uiPriority w:val="59"/>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164999"/>
    <w:pPr>
      <w:spacing w:before="100" w:beforeAutospacing="1" w:after="100" w:afterAutospacing="1" w:line="240" w:lineRule="auto"/>
    </w:pPr>
    <w:rPr>
      <w:rFonts w:ascii="Arial" w:eastAsia="Times New Roman" w:hAnsi="Arial" w:cs="Arial"/>
      <w:color w:val="000000"/>
      <w:lang w:eastAsia="es-CO"/>
    </w:rPr>
  </w:style>
  <w:style w:type="paragraph" w:customStyle="1" w:styleId="font6">
    <w:name w:val="font6"/>
    <w:basedOn w:val="Normal"/>
    <w:rsid w:val="00164999"/>
    <w:pPr>
      <w:spacing w:before="100" w:beforeAutospacing="1" w:after="100" w:afterAutospacing="1" w:line="240" w:lineRule="auto"/>
    </w:pPr>
    <w:rPr>
      <w:rFonts w:ascii="Arial" w:eastAsia="Times New Roman" w:hAnsi="Arial" w:cs="Arial"/>
      <w:b/>
      <w:bCs/>
      <w:color w:val="000000"/>
      <w:lang w:eastAsia="es-CO"/>
    </w:rPr>
  </w:style>
  <w:style w:type="paragraph" w:customStyle="1" w:styleId="font7">
    <w:name w:val="font7"/>
    <w:basedOn w:val="Normal"/>
    <w:rsid w:val="00164999"/>
    <w:pPr>
      <w:spacing w:before="100" w:beforeAutospacing="1" w:after="100" w:afterAutospacing="1" w:line="240" w:lineRule="auto"/>
    </w:pPr>
    <w:rPr>
      <w:rFonts w:ascii="Arial" w:eastAsia="Times New Roman" w:hAnsi="Arial" w:cs="Arial"/>
      <w:color w:val="000000"/>
      <w:lang w:eastAsia="es-CO"/>
    </w:rPr>
  </w:style>
  <w:style w:type="paragraph" w:customStyle="1" w:styleId="xl101">
    <w:name w:val="xl101"/>
    <w:basedOn w:val="Normal"/>
    <w:rsid w:val="0016499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2">
    <w:name w:val="xl102"/>
    <w:basedOn w:val="Normal"/>
    <w:rsid w:val="0016499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3">
    <w:name w:val="xl103"/>
    <w:basedOn w:val="Normal"/>
    <w:rsid w:val="0016499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4">
    <w:name w:val="xl104"/>
    <w:basedOn w:val="Normal"/>
    <w:rsid w:val="0016499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5">
    <w:name w:val="xl105"/>
    <w:basedOn w:val="Normal"/>
    <w:rsid w:val="0016499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6">
    <w:name w:val="xl106"/>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7">
    <w:name w:val="xl107"/>
    <w:basedOn w:val="Normal"/>
    <w:rsid w:val="00164999"/>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8">
    <w:name w:val="xl108"/>
    <w:basedOn w:val="Normal"/>
    <w:rsid w:val="0016499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9">
    <w:name w:val="xl109"/>
    <w:basedOn w:val="Normal"/>
    <w:rsid w:val="0016499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10">
    <w:name w:val="xl110"/>
    <w:basedOn w:val="Normal"/>
    <w:rsid w:val="0016499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11">
    <w:name w:val="xl111"/>
    <w:basedOn w:val="Normal"/>
    <w:rsid w:val="0016499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12">
    <w:name w:val="xl112"/>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3">
    <w:name w:val="xl113"/>
    <w:basedOn w:val="Normal"/>
    <w:rsid w:val="00164999"/>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4">
    <w:name w:val="xl114"/>
    <w:basedOn w:val="Normal"/>
    <w:rsid w:val="00164999"/>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5">
    <w:name w:val="xl115"/>
    <w:basedOn w:val="Normal"/>
    <w:rsid w:val="00164999"/>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6">
    <w:name w:val="xl116"/>
    <w:basedOn w:val="Normal"/>
    <w:rsid w:val="00164999"/>
    <w:pPr>
      <w:pBdr>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7">
    <w:name w:val="xl117"/>
    <w:basedOn w:val="Normal"/>
    <w:rsid w:val="00164999"/>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18">
    <w:name w:val="xl118"/>
    <w:basedOn w:val="Normal"/>
    <w:rsid w:val="00164999"/>
    <w:pPr>
      <w:pBdr>
        <w:left w:val="single" w:sz="8" w:space="9" w:color="auto"/>
      </w:pBdr>
      <w:spacing w:before="100" w:beforeAutospacing="1" w:after="100" w:afterAutospacing="1" w:line="240" w:lineRule="auto"/>
      <w:ind w:firstLineChars="100" w:firstLine="100"/>
      <w:textAlignment w:val="center"/>
    </w:pPr>
    <w:rPr>
      <w:rFonts w:ascii="Arial" w:eastAsia="Times New Roman" w:hAnsi="Arial" w:cs="Arial"/>
      <w:sz w:val="24"/>
      <w:szCs w:val="24"/>
      <w:lang w:eastAsia="es-CO"/>
    </w:rPr>
  </w:style>
  <w:style w:type="paragraph" w:customStyle="1" w:styleId="xl119">
    <w:name w:val="xl119"/>
    <w:basedOn w:val="Normal"/>
    <w:rsid w:val="00164999"/>
    <w:pPr>
      <w:spacing w:before="100" w:beforeAutospacing="1" w:after="100" w:afterAutospacing="1" w:line="240" w:lineRule="auto"/>
      <w:ind w:firstLineChars="100" w:firstLine="100"/>
      <w:textAlignment w:val="center"/>
    </w:pPr>
    <w:rPr>
      <w:rFonts w:ascii="Arial" w:eastAsia="Times New Roman" w:hAnsi="Arial" w:cs="Arial"/>
      <w:sz w:val="24"/>
      <w:szCs w:val="24"/>
      <w:lang w:eastAsia="es-CO"/>
    </w:rPr>
  </w:style>
  <w:style w:type="paragraph" w:customStyle="1" w:styleId="xl120">
    <w:name w:val="xl120"/>
    <w:basedOn w:val="Normal"/>
    <w:rsid w:val="00164999"/>
    <w:pPr>
      <w:pBdr>
        <w:right w:val="single" w:sz="8" w:space="0" w:color="auto"/>
      </w:pBdr>
      <w:spacing w:before="100" w:beforeAutospacing="1" w:after="100" w:afterAutospacing="1" w:line="240" w:lineRule="auto"/>
      <w:ind w:firstLineChars="100" w:firstLine="100"/>
      <w:textAlignment w:val="center"/>
    </w:pPr>
    <w:rPr>
      <w:rFonts w:ascii="Arial" w:eastAsia="Times New Roman" w:hAnsi="Arial" w:cs="Arial"/>
      <w:sz w:val="24"/>
      <w:szCs w:val="24"/>
      <w:lang w:eastAsia="es-CO"/>
    </w:rPr>
  </w:style>
  <w:style w:type="paragraph" w:customStyle="1" w:styleId="xl121">
    <w:name w:val="xl121"/>
    <w:basedOn w:val="Normal"/>
    <w:rsid w:val="0016499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2">
    <w:name w:val="xl122"/>
    <w:basedOn w:val="Normal"/>
    <w:rsid w:val="00164999"/>
    <w:pPr>
      <w:pBdr>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3">
    <w:name w:val="xl123"/>
    <w:basedOn w:val="Normal"/>
    <w:rsid w:val="0016499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4">
    <w:name w:val="xl124"/>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25">
    <w:name w:val="xl125"/>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26">
    <w:name w:val="xl126"/>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27">
    <w:name w:val="xl127"/>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28">
    <w:name w:val="xl128"/>
    <w:basedOn w:val="Normal"/>
    <w:rsid w:val="00164999"/>
    <w:pPr>
      <w:pBdr>
        <w:top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29">
    <w:name w:val="xl129"/>
    <w:basedOn w:val="Normal"/>
    <w:rsid w:val="00164999"/>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0">
    <w:name w:val="xl130"/>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31">
    <w:name w:val="xl131"/>
    <w:basedOn w:val="Normal"/>
    <w:rsid w:val="00164999"/>
    <w:pPr>
      <w:pBdr>
        <w:top w:val="single" w:sz="8"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32">
    <w:name w:val="xl132"/>
    <w:basedOn w:val="Normal"/>
    <w:rsid w:val="00164999"/>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33">
    <w:name w:val="xl133"/>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4">
    <w:name w:val="xl134"/>
    <w:basedOn w:val="Normal"/>
    <w:rsid w:val="00164999"/>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5">
    <w:name w:val="xl135"/>
    <w:basedOn w:val="Normal"/>
    <w:rsid w:val="00164999"/>
    <w:pPr>
      <w:pBdr>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6">
    <w:name w:val="xl136"/>
    <w:basedOn w:val="Normal"/>
    <w:rsid w:val="0016499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7">
    <w:name w:val="xl137"/>
    <w:basedOn w:val="Normal"/>
    <w:rsid w:val="00164999"/>
    <w:pPr>
      <w:pBdr>
        <w:bottom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8">
    <w:name w:val="xl138"/>
    <w:basedOn w:val="Normal"/>
    <w:rsid w:val="0016499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39">
    <w:name w:val="xl139"/>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0">
    <w:name w:val="xl140"/>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41">
    <w:name w:val="xl141"/>
    <w:basedOn w:val="Normal"/>
    <w:rsid w:val="0016499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2">
    <w:name w:val="xl142"/>
    <w:basedOn w:val="Normal"/>
    <w:rsid w:val="0016499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3">
    <w:name w:val="xl143"/>
    <w:basedOn w:val="Normal"/>
    <w:rsid w:val="0016499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4">
    <w:name w:val="xl144"/>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45">
    <w:name w:val="xl145"/>
    <w:basedOn w:val="Normal"/>
    <w:rsid w:val="00164999"/>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46">
    <w:name w:val="xl146"/>
    <w:basedOn w:val="Normal"/>
    <w:rsid w:val="0016499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47">
    <w:name w:val="xl147"/>
    <w:basedOn w:val="Normal"/>
    <w:rsid w:val="0016499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48">
    <w:name w:val="xl148"/>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49">
    <w:name w:val="xl149"/>
    <w:basedOn w:val="Normal"/>
    <w:rsid w:val="00164999"/>
    <w:pP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50">
    <w:name w:val="xl150"/>
    <w:basedOn w:val="Normal"/>
    <w:rsid w:val="00164999"/>
    <w:pPr>
      <w:pBdr>
        <w:right w:val="single" w:sz="8"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51">
    <w:name w:val="xl151"/>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2">
    <w:name w:val="xl152"/>
    <w:basedOn w:val="Normal"/>
    <w:rsid w:val="00164999"/>
    <w:pPr>
      <w:pBdr>
        <w:top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3">
    <w:name w:val="xl153"/>
    <w:basedOn w:val="Normal"/>
    <w:rsid w:val="00164999"/>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4">
    <w:name w:val="xl154"/>
    <w:basedOn w:val="Normal"/>
    <w:rsid w:val="00164999"/>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5">
    <w:name w:val="xl155"/>
    <w:basedOn w:val="Normal"/>
    <w:rsid w:val="0016499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56">
    <w:name w:val="xl156"/>
    <w:basedOn w:val="Normal"/>
    <w:rsid w:val="00164999"/>
    <w:pPr>
      <w:pBdr>
        <w:top w:val="single" w:sz="8" w:space="0" w:color="auto"/>
        <w:lef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7">
    <w:name w:val="xl157"/>
    <w:basedOn w:val="Normal"/>
    <w:rsid w:val="00164999"/>
    <w:pPr>
      <w:pBdr>
        <w:top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8">
    <w:name w:val="xl158"/>
    <w:basedOn w:val="Normal"/>
    <w:rsid w:val="00164999"/>
    <w:pPr>
      <w:pBdr>
        <w:top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59">
    <w:name w:val="xl159"/>
    <w:basedOn w:val="Normal"/>
    <w:rsid w:val="00164999"/>
    <w:pPr>
      <w:pBdr>
        <w:lef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60">
    <w:name w:val="xl160"/>
    <w:basedOn w:val="Normal"/>
    <w:rsid w:val="00164999"/>
    <w:pP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61">
    <w:name w:val="xl161"/>
    <w:basedOn w:val="Normal"/>
    <w:rsid w:val="00164999"/>
    <w:pPr>
      <w:pBdr>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62">
    <w:name w:val="xl162"/>
    <w:basedOn w:val="Normal"/>
    <w:rsid w:val="00164999"/>
    <w:pPr>
      <w:pBdr>
        <w:top w:val="single" w:sz="8" w:space="0" w:color="auto"/>
        <w:left w:val="single" w:sz="8" w:space="0" w:color="auto"/>
        <w:bottom w:val="single" w:sz="8"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63">
    <w:name w:val="xl163"/>
    <w:basedOn w:val="Normal"/>
    <w:rsid w:val="00164999"/>
    <w:pPr>
      <w:pBdr>
        <w:top w:val="single" w:sz="8" w:space="0" w:color="auto"/>
        <w:bottom w:val="single" w:sz="8"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64">
    <w:name w:val="xl164"/>
    <w:basedOn w:val="Normal"/>
    <w:rsid w:val="00164999"/>
    <w:pPr>
      <w:pBdr>
        <w:top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65">
    <w:name w:val="xl165"/>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563C1"/>
      <w:sz w:val="24"/>
      <w:szCs w:val="24"/>
      <w:u w:val="single"/>
      <w:lang w:eastAsia="es-CO"/>
    </w:rPr>
  </w:style>
  <w:style w:type="paragraph" w:customStyle="1" w:styleId="xl166">
    <w:name w:val="xl166"/>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563C1"/>
      <w:sz w:val="24"/>
      <w:szCs w:val="24"/>
      <w:u w:val="single"/>
      <w:lang w:eastAsia="es-CO"/>
    </w:rPr>
  </w:style>
  <w:style w:type="paragraph" w:customStyle="1" w:styleId="xl167">
    <w:name w:val="xl167"/>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563C1"/>
      <w:sz w:val="24"/>
      <w:szCs w:val="24"/>
      <w:u w:val="single"/>
      <w:lang w:eastAsia="es-CO"/>
    </w:rPr>
  </w:style>
  <w:style w:type="paragraph" w:customStyle="1" w:styleId="xl168">
    <w:name w:val="xl168"/>
    <w:basedOn w:val="Normal"/>
    <w:rsid w:val="0016499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69">
    <w:name w:val="xl169"/>
    <w:basedOn w:val="Normal"/>
    <w:rsid w:val="0016499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70">
    <w:name w:val="xl170"/>
    <w:basedOn w:val="Normal"/>
    <w:rsid w:val="00164999"/>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71">
    <w:name w:val="xl171"/>
    <w:basedOn w:val="Normal"/>
    <w:rsid w:val="0016499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72">
    <w:name w:val="xl172"/>
    <w:basedOn w:val="Normal"/>
    <w:rsid w:val="00164999"/>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73">
    <w:name w:val="xl173"/>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4">
    <w:name w:val="xl174"/>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5">
    <w:name w:val="xl175"/>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6">
    <w:name w:val="xl176"/>
    <w:basedOn w:val="Normal"/>
    <w:rsid w:val="00164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77">
    <w:name w:val="xl177"/>
    <w:basedOn w:val="Normal"/>
    <w:rsid w:val="0016499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78">
    <w:name w:val="xl178"/>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79">
    <w:name w:val="xl179"/>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80">
    <w:name w:val="xl180"/>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81">
    <w:name w:val="xl181"/>
    <w:basedOn w:val="Normal"/>
    <w:rsid w:val="0016499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82">
    <w:name w:val="xl182"/>
    <w:basedOn w:val="Normal"/>
    <w:rsid w:val="0016499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83">
    <w:name w:val="xl183"/>
    <w:basedOn w:val="Normal"/>
    <w:rsid w:val="0016499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84">
    <w:name w:val="xl184"/>
    <w:basedOn w:val="Normal"/>
    <w:rsid w:val="00164999"/>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85">
    <w:name w:val="xl185"/>
    <w:basedOn w:val="Normal"/>
    <w:rsid w:val="0016499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86">
    <w:name w:val="xl186"/>
    <w:basedOn w:val="Normal"/>
    <w:rsid w:val="001649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87">
    <w:name w:val="xl187"/>
    <w:basedOn w:val="Normal"/>
    <w:rsid w:val="00164999"/>
    <w:pPr>
      <w:pBdr>
        <w:left w:val="single" w:sz="8" w:space="9"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88">
    <w:name w:val="xl188"/>
    <w:basedOn w:val="Normal"/>
    <w:rsid w:val="00164999"/>
    <w:pP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89">
    <w:name w:val="xl189"/>
    <w:basedOn w:val="Normal"/>
    <w:rsid w:val="00164999"/>
    <w:pPr>
      <w:pBdr>
        <w:right w:val="single" w:sz="8"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90">
    <w:name w:val="xl190"/>
    <w:basedOn w:val="Normal"/>
    <w:rsid w:val="00164999"/>
    <w:pPr>
      <w:pBdr>
        <w:left w:val="single" w:sz="8" w:space="9" w:color="auto"/>
        <w:bottom w:val="single" w:sz="8"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91">
    <w:name w:val="xl191"/>
    <w:basedOn w:val="Normal"/>
    <w:rsid w:val="00164999"/>
    <w:pPr>
      <w:pBdr>
        <w:bottom w:val="single" w:sz="8"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92">
    <w:name w:val="xl192"/>
    <w:basedOn w:val="Normal"/>
    <w:rsid w:val="00164999"/>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eastAsia="es-CO"/>
    </w:rPr>
  </w:style>
  <w:style w:type="paragraph" w:customStyle="1" w:styleId="xl193">
    <w:name w:val="xl193"/>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4">
    <w:name w:val="xl194"/>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5">
    <w:name w:val="xl195"/>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96">
    <w:name w:val="xl196"/>
    <w:basedOn w:val="Normal"/>
    <w:rsid w:val="001649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7">
    <w:name w:val="xl197"/>
    <w:basedOn w:val="Normal"/>
    <w:rsid w:val="00164999"/>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8">
    <w:name w:val="xl198"/>
    <w:basedOn w:val="Normal"/>
    <w:rsid w:val="0016499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99">
    <w:name w:val="xl199"/>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00">
    <w:name w:val="xl200"/>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01">
    <w:name w:val="xl201"/>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02">
    <w:name w:val="xl202"/>
    <w:basedOn w:val="Normal"/>
    <w:rsid w:val="00164999"/>
    <w:pPr>
      <w:pBdr>
        <w:top w:val="single" w:sz="8" w:space="0" w:color="auto"/>
        <w:lef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03">
    <w:name w:val="xl203"/>
    <w:basedOn w:val="Normal"/>
    <w:rsid w:val="00164999"/>
    <w:pPr>
      <w:pBdr>
        <w:top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04">
    <w:name w:val="xl204"/>
    <w:basedOn w:val="Normal"/>
    <w:rsid w:val="00164999"/>
    <w:pPr>
      <w:pBdr>
        <w:top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05">
    <w:name w:val="xl205"/>
    <w:basedOn w:val="Normal"/>
    <w:rsid w:val="00164999"/>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206">
    <w:name w:val="xl206"/>
    <w:basedOn w:val="Normal"/>
    <w:rsid w:val="00164999"/>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es-CO"/>
    </w:rPr>
  </w:style>
  <w:style w:type="paragraph" w:customStyle="1" w:styleId="xl207">
    <w:name w:val="xl207"/>
    <w:basedOn w:val="Normal"/>
    <w:rsid w:val="00164999"/>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es-CO"/>
    </w:rPr>
  </w:style>
  <w:style w:type="paragraph" w:customStyle="1" w:styleId="xl208">
    <w:name w:val="xl208"/>
    <w:basedOn w:val="Normal"/>
    <w:rsid w:val="0016499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09">
    <w:name w:val="xl209"/>
    <w:basedOn w:val="Normal"/>
    <w:rsid w:val="0016499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10">
    <w:name w:val="xl210"/>
    <w:basedOn w:val="Normal"/>
    <w:rsid w:val="0016499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211">
    <w:name w:val="xl211"/>
    <w:basedOn w:val="Normal"/>
    <w:rsid w:val="001649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212">
    <w:name w:val="xl212"/>
    <w:basedOn w:val="Normal"/>
    <w:rsid w:val="0016499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213">
    <w:name w:val="xl213"/>
    <w:basedOn w:val="Normal"/>
    <w:rsid w:val="00164999"/>
    <w:pPr>
      <w:pBdr>
        <w:left w:val="single" w:sz="8" w:space="31" w:color="auto"/>
      </w:pBd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4">
    <w:name w:val="xl214"/>
    <w:basedOn w:val="Normal"/>
    <w:rsid w:val="00164999"/>
    <w:pP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5">
    <w:name w:val="xl215"/>
    <w:basedOn w:val="Normal"/>
    <w:rsid w:val="00164999"/>
    <w:pPr>
      <w:pBdr>
        <w:right w:val="single" w:sz="8" w:space="0" w:color="auto"/>
      </w:pBd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6">
    <w:name w:val="xl216"/>
    <w:basedOn w:val="Normal"/>
    <w:rsid w:val="00164999"/>
    <w:pPr>
      <w:pBdr>
        <w:left w:val="single" w:sz="8" w:space="31" w:color="auto"/>
        <w:bottom w:val="single" w:sz="8" w:space="0" w:color="auto"/>
      </w:pBd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7">
    <w:name w:val="xl217"/>
    <w:basedOn w:val="Normal"/>
    <w:rsid w:val="00164999"/>
    <w:pPr>
      <w:pBdr>
        <w:bottom w:val="single" w:sz="8" w:space="0" w:color="auto"/>
      </w:pBd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8">
    <w:name w:val="xl218"/>
    <w:basedOn w:val="Normal"/>
    <w:rsid w:val="00164999"/>
    <w:pPr>
      <w:pBdr>
        <w:bottom w:val="single" w:sz="8" w:space="0" w:color="auto"/>
        <w:right w:val="single" w:sz="8" w:space="0" w:color="auto"/>
      </w:pBdr>
      <w:spacing w:before="100" w:beforeAutospacing="1" w:after="100" w:afterAutospacing="1" w:line="240" w:lineRule="auto"/>
      <w:ind w:firstLineChars="400" w:firstLine="400"/>
      <w:textAlignment w:val="center"/>
    </w:pPr>
    <w:rPr>
      <w:rFonts w:ascii="Arial" w:eastAsia="Times New Roman" w:hAnsi="Arial" w:cs="Arial"/>
      <w:color w:val="000000"/>
      <w:sz w:val="24"/>
      <w:szCs w:val="24"/>
      <w:lang w:eastAsia="es-CO"/>
    </w:rPr>
  </w:style>
  <w:style w:type="paragraph" w:customStyle="1" w:styleId="xl219">
    <w:name w:val="xl219"/>
    <w:basedOn w:val="Normal"/>
    <w:rsid w:val="0016499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20">
    <w:name w:val="xl220"/>
    <w:basedOn w:val="Normal"/>
    <w:rsid w:val="00164999"/>
    <w:pPr>
      <w:pBdr>
        <w:lef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21">
    <w:name w:val="xl221"/>
    <w:basedOn w:val="Normal"/>
    <w:rsid w:val="0016499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22">
    <w:name w:val="xl222"/>
    <w:basedOn w:val="Normal"/>
    <w:rsid w:val="00164999"/>
    <w:pPr>
      <w:pBdr>
        <w:left w:val="single" w:sz="8" w:space="18" w:color="auto"/>
      </w:pBd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3">
    <w:name w:val="xl223"/>
    <w:basedOn w:val="Normal"/>
    <w:rsid w:val="00164999"/>
    <w:pP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4">
    <w:name w:val="xl224"/>
    <w:basedOn w:val="Normal"/>
    <w:rsid w:val="00164999"/>
    <w:pPr>
      <w:pBdr>
        <w:right w:val="single" w:sz="8" w:space="0" w:color="auto"/>
      </w:pBd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5">
    <w:name w:val="xl225"/>
    <w:basedOn w:val="Normal"/>
    <w:rsid w:val="00164999"/>
    <w:pPr>
      <w:pBdr>
        <w:left w:val="single" w:sz="8" w:space="18" w:color="auto"/>
        <w:bottom w:val="single" w:sz="8" w:space="0" w:color="auto"/>
      </w:pBd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6">
    <w:name w:val="xl226"/>
    <w:basedOn w:val="Normal"/>
    <w:rsid w:val="00164999"/>
    <w:pPr>
      <w:pBdr>
        <w:bottom w:val="single" w:sz="8" w:space="0" w:color="auto"/>
      </w:pBd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7">
    <w:name w:val="xl227"/>
    <w:basedOn w:val="Normal"/>
    <w:rsid w:val="00164999"/>
    <w:pPr>
      <w:pBdr>
        <w:bottom w:val="single" w:sz="8" w:space="0" w:color="auto"/>
        <w:right w:val="single" w:sz="8" w:space="0" w:color="auto"/>
      </w:pBdr>
      <w:spacing w:before="100" w:beforeAutospacing="1" w:after="100" w:afterAutospacing="1" w:line="240" w:lineRule="auto"/>
      <w:ind w:firstLineChars="200" w:firstLine="200"/>
      <w:textAlignment w:val="center"/>
    </w:pPr>
    <w:rPr>
      <w:rFonts w:ascii="Arial" w:eastAsia="Times New Roman" w:hAnsi="Arial" w:cs="Arial"/>
      <w:color w:val="000000"/>
      <w:sz w:val="24"/>
      <w:szCs w:val="24"/>
      <w:lang w:eastAsia="es-CO"/>
    </w:rPr>
  </w:style>
  <w:style w:type="paragraph" w:customStyle="1" w:styleId="xl228">
    <w:name w:val="xl228"/>
    <w:basedOn w:val="Normal"/>
    <w:rsid w:val="0016499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29">
    <w:name w:val="xl229"/>
    <w:basedOn w:val="Normal"/>
    <w:rsid w:val="0016499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30">
    <w:name w:val="xl230"/>
    <w:basedOn w:val="Normal"/>
    <w:rsid w:val="00164999"/>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1">
    <w:name w:val="xl231"/>
    <w:basedOn w:val="Normal"/>
    <w:rsid w:val="00164999"/>
    <w:pPr>
      <w:pBdr>
        <w:top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2">
    <w:name w:val="xl232"/>
    <w:basedOn w:val="Normal"/>
    <w:rsid w:val="00164999"/>
    <w:pPr>
      <w:pBdr>
        <w:top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3">
    <w:name w:val="xl233"/>
    <w:basedOn w:val="Normal"/>
    <w:rsid w:val="00164999"/>
    <w:pPr>
      <w:pBdr>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4">
    <w:name w:val="xl234"/>
    <w:basedOn w:val="Normal"/>
    <w:rsid w:val="00164999"/>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5">
    <w:name w:val="xl235"/>
    <w:basedOn w:val="Normal"/>
    <w:rsid w:val="00164999"/>
    <w:pPr>
      <w:pBdr>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6">
    <w:name w:val="xl236"/>
    <w:basedOn w:val="Normal"/>
    <w:rsid w:val="00164999"/>
    <w:pPr>
      <w:pBdr>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7">
    <w:name w:val="xl237"/>
    <w:basedOn w:val="Normal"/>
    <w:rsid w:val="00164999"/>
    <w:pPr>
      <w:pBdr>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8">
    <w:name w:val="xl238"/>
    <w:basedOn w:val="Normal"/>
    <w:rsid w:val="00164999"/>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9">
    <w:name w:val="xl239"/>
    <w:basedOn w:val="Normal"/>
    <w:rsid w:val="0016499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0">
    <w:name w:val="xl240"/>
    <w:basedOn w:val="Normal"/>
    <w:rsid w:val="00164999"/>
    <w:pPr>
      <w:pBdr>
        <w:bottom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1">
    <w:name w:val="xl241"/>
    <w:basedOn w:val="Normal"/>
    <w:rsid w:val="0016499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2">
    <w:name w:val="xl242"/>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3">
    <w:name w:val="xl243"/>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4">
    <w:name w:val="xl244"/>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5">
    <w:name w:val="xl245"/>
    <w:basedOn w:val="Normal"/>
    <w:rsid w:val="0016499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6">
    <w:name w:val="xl246"/>
    <w:basedOn w:val="Normal"/>
    <w:rsid w:val="0016499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7">
    <w:name w:val="xl247"/>
    <w:basedOn w:val="Normal"/>
    <w:rsid w:val="0016499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8">
    <w:name w:val="xl248"/>
    <w:basedOn w:val="Normal"/>
    <w:rsid w:val="00164999"/>
    <w:pPr>
      <w:pBdr>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9">
    <w:name w:val="xl249"/>
    <w:basedOn w:val="Normal"/>
    <w:rsid w:val="00164999"/>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50">
    <w:name w:val="xl250"/>
    <w:basedOn w:val="Normal"/>
    <w:rsid w:val="00164999"/>
    <w:pPr>
      <w:pBdr>
        <w:left w:val="single" w:sz="8" w:space="31" w:color="auto"/>
      </w:pBdr>
      <w:shd w:val="clear" w:color="000000" w:fill="FFFFFF"/>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51">
    <w:name w:val="xl251"/>
    <w:basedOn w:val="Normal"/>
    <w:rsid w:val="00164999"/>
    <w:pPr>
      <w:shd w:val="clear" w:color="000000" w:fill="FFFFFF"/>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52">
    <w:name w:val="xl252"/>
    <w:basedOn w:val="Normal"/>
    <w:rsid w:val="00164999"/>
    <w:pPr>
      <w:pBdr>
        <w:right w:val="single" w:sz="8" w:space="0" w:color="auto"/>
      </w:pBdr>
      <w:shd w:val="clear" w:color="000000" w:fill="FFFFFF"/>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53">
    <w:name w:val="xl253"/>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54">
    <w:name w:val="xl254"/>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55">
    <w:name w:val="xl255"/>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56">
    <w:name w:val="xl256"/>
    <w:basedOn w:val="Normal"/>
    <w:rsid w:val="00164999"/>
    <w:pPr>
      <w:pBdr>
        <w:left w:val="single" w:sz="8" w:space="18" w:color="auto"/>
      </w:pBd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57">
    <w:name w:val="xl257"/>
    <w:basedOn w:val="Normal"/>
    <w:rsid w:val="00164999"/>
    <w:pP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58">
    <w:name w:val="xl258"/>
    <w:basedOn w:val="Normal"/>
    <w:rsid w:val="00164999"/>
    <w:pPr>
      <w:pBdr>
        <w:right w:val="single" w:sz="8" w:space="0" w:color="auto"/>
      </w:pBd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59">
    <w:name w:val="xl259"/>
    <w:basedOn w:val="Normal"/>
    <w:rsid w:val="00164999"/>
    <w:pPr>
      <w:pBdr>
        <w:left w:val="single" w:sz="8" w:space="18" w:color="auto"/>
        <w:bottom w:val="single" w:sz="8" w:space="0" w:color="auto"/>
      </w:pBd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60">
    <w:name w:val="xl260"/>
    <w:basedOn w:val="Normal"/>
    <w:rsid w:val="00164999"/>
    <w:pPr>
      <w:pBdr>
        <w:bottom w:val="single" w:sz="8" w:space="0" w:color="auto"/>
      </w:pBd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61">
    <w:name w:val="xl261"/>
    <w:basedOn w:val="Normal"/>
    <w:rsid w:val="00164999"/>
    <w:pPr>
      <w:pBdr>
        <w:bottom w:val="single" w:sz="8" w:space="0" w:color="auto"/>
        <w:right w:val="single" w:sz="8" w:space="0" w:color="auto"/>
      </w:pBdr>
      <w:shd w:val="clear" w:color="000000" w:fill="F2F2F2"/>
      <w:spacing w:before="100" w:beforeAutospacing="1" w:after="100" w:afterAutospacing="1" w:line="240" w:lineRule="auto"/>
      <w:ind w:firstLineChars="200" w:firstLine="200"/>
      <w:textAlignment w:val="center"/>
    </w:pPr>
    <w:rPr>
      <w:rFonts w:ascii="Arial" w:eastAsia="Times New Roman" w:hAnsi="Arial" w:cs="Arial"/>
      <w:sz w:val="24"/>
      <w:szCs w:val="24"/>
      <w:lang w:eastAsia="es-CO"/>
    </w:rPr>
  </w:style>
  <w:style w:type="paragraph" w:customStyle="1" w:styleId="xl262">
    <w:name w:val="xl262"/>
    <w:basedOn w:val="Normal"/>
    <w:rsid w:val="00164999"/>
    <w:pPr>
      <w:pBdr>
        <w:top w:val="single" w:sz="8" w:space="0" w:color="auto"/>
        <w:left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63">
    <w:name w:val="xl263"/>
    <w:basedOn w:val="Normal"/>
    <w:rsid w:val="00164999"/>
    <w:pPr>
      <w:pBdr>
        <w:top w:val="single" w:sz="8" w:space="0" w:color="auto"/>
        <w:bottom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64">
    <w:name w:val="xl264"/>
    <w:basedOn w:val="Normal"/>
    <w:rsid w:val="00164999"/>
    <w:pPr>
      <w:pBdr>
        <w:top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65">
    <w:name w:val="xl265"/>
    <w:basedOn w:val="Normal"/>
    <w:rsid w:val="0016499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141414"/>
      <w:sz w:val="24"/>
      <w:szCs w:val="24"/>
      <w:lang w:eastAsia="es-CO"/>
    </w:rPr>
  </w:style>
  <w:style w:type="paragraph" w:customStyle="1" w:styleId="xl266">
    <w:name w:val="xl266"/>
    <w:basedOn w:val="Normal"/>
    <w:rsid w:val="00164999"/>
    <w:pPr>
      <w:pBdr>
        <w:bottom w:val="single" w:sz="8" w:space="0" w:color="auto"/>
      </w:pBdr>
      <w:spacing w:before="100" w:beforeAutospacing="1" w:after="100" w:afterAutospacing="1" w:line="240" w:lineRule="auto"/>
      <w:textAlignment w:val="center"/>
    </w:pPr>
    <w:rPr>
      <w:rFonts w:ascii="Arial" w:eastAsia="Times New Roman" w:hAnsi="Arial" w:cs="Arial"/>
      <w:color w:val="141414"/>
      <w:sz w:val="24"/>
      <w:szCs w:val="24"/>
      <w:lang w:eastAsia="es-CO"/>
    </w:rPr>
  </w:style>
  <w:style w:type="paragraph" w:customStyle="1" w:styleId="xl267">
    <w:name w:val="xl267"/>
    <w:basedOn w:val="Normal"/>
    <w:rsid w:val="0016499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141414"/>
      <w:sz w:val="24"/>
      <w:szCs w:val="24"/>
      <w:lang w:eastAsia="es-CO"/>
    </w:rPr>
  </w:style>
  <w:style w:type="paragraph" w:customStyle="1" w:styleId="xl268">
    <w:name w:val="xl268"/>
    <w:basedOn w:val="Normal"/>
    <w:rsid w:val="00164999"/>
    <w:pPr>
      <w:pBdr>
        <w:left w:val="single" w:sz="8" w:space="31" w:color="auto"/>
      </w:pBd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69">
    <w:name w:val="xl269"/>
    <w:basedOn w:val="Normal"/>
    <w:rsid w:val="00164999"/>
    <w:pP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70">
    <w:name w:val="xl270"/>
    <w:basedOn w:val="Normal"/>
    <w:rsid w:val="00164999"/>
    <w:pPr>
      <w:pBdr>
        <w:right w:val="single" w:sz="8" w:space="0" w:color="auto"/>
      </w:pBd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71">
    <w:name w:val="xl271"/>
    <w:basedOn w:val="Normal"/>
    <w:rsid w:val="00164999"/>
    <w:pPr>
      <w:pBdr>
        <w:left w:val="single" w:sz="8" w:space="31" w:color="auto"/>
        <w:bottom w:val="single" w:sz="8" w:space="0" w:color="auto"/>
      </w:pBd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72">
    <w:name w:val="xl272"/>
    <w:basedOn w:val="Normal"/>
    <w:rsid w:val="00164999"/>
    <w:pPr>
      <w:pBdr>
        <w:bottom w:val="single" w:sz="8" w:space="0" w:color="auto"/>
      </w:pBd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paragraph" w:customStyle="1" w:styleId="xl273">
    <w:name w:val="xl273"/>
    <w:basedOn w:val="Normal"/>
    <w:rsid w:val="00164999"/>
    <w:pPr>
      <w:pBdr>
        <w:bottom w:val="single" w:sz="8" w:space="0" w:color="auto"/>
        <w:right w:val="single" w:sz="8" w:space="0" w:color="auto"/>
      </w:pBdr>
      <w:spacing w:before="100" w:beforeAutospacing="1" w:after="100" w:afterAutospacing="1" w:line="240" w:lineRule="auto"/>
      <w:ind w:firstLineChars="500" w:firstLine="500"/>
      <w:textAlignment w:val="center"/>
    </w:pPr>
    <w:rPr>
      <w:rFonts w:ascii="Arial" w:eastAsia="Times New Roman" w:hAnsi="Arial" w:cs="Arial"/>
      <w:sz w:val="24"/>
      <w:szCs w:val="24"/>
      <w:lang w:eastAsia="es-CO"/>
    </w:rPr>
  </w:style>
  <w:style w:type="table" w:customStyle="1" w:styleId="Tablaconcuadrcula5">
    <w:name w:val="Tabla con cuadrícula5"/>
    <w:basedOn w:val="Tablanormal"/>
    <w:next w:val="Tablaconcuadrcula"/>
    <w:uiPriority w:val="59"/>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64999"/>
    <w:pPr>
      <w:spacing w:after="0" w:line="240" w:lineRule="auto"/>
    </w:pPr>
    <w:rPr>
      <w:rFonts w:ascii="Calibri" w:eastAsia="Calibri" w:hAnsi="Calibri"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164999"/>
    <w:pPr>
      <w:spacing w:after="0" w:line="240" w:lineRule="auto"/>
    </w:pPr>
    <w:rPr>
      <w:rFonts w:ascii="Calibri" w:eastAsia="Calibri" w:hAnsi="Calibri" w:cs="Times New Roman"/>
      <w:sz w:val="20"/>
      <w:szCs w:val="20"/>
    </w:rPr>
  </w:style>
  <w:style w:type="character" w:customStyle="1" w:styleId="TextonotaalfinalCar">
    <w:name w:val="Texto nota al final Car"/>
    <w:basedOn w:val="Fuentedeprrafopredeter"/>
    <w:link w:val="Textonotaalfinal"/>
    <w:uiPriority w:val="99"/>
    <w:semiHidden/>
    <w:rsid w:val="00164999"/>
    <w:rPr>
      <w:rFonts w:ascii="Calibri" w:eastAsia="Calibri" w:hAnsi="Calibri" w:cs="Times New Roman"/>
      <w:sz w:val="20"/>
      <w:szCs w:val="20"/>
    </w:rPr>
  </w:style>
  <w:style w:type="character" w:styleId="Refdenotaalfinal">
    <w:name w:val="endnote reference"/>
    <w:basedOn w:val="Fuentedeprrafopredeter"/>
    <w:uiPriority w:val="99"/>
    <w:semiHidden/>
    <w:unhideWhenUsed/>
    <w:rsid w:val="00164999"/>
    <w:rPr>
      <w:vertAlign w:val="superscript"/>
    </w:rPr>
  </w:style>
  <w:style w:type="character" w:styleId="Nmerodelnea">
    <w:name w:val="line number"/>
    <w:basedOn w:val="Fuentedeprrafopredeter"/>
    <w:uiPriority w:val="99"/>
    <w:semiHidden/>
    <w:unhideWhenUsed/>
    <w:rsid w:val="00164999"/>
  </w:style>
  <w:style w:type="character" w:customStyle="1" w:styleId="PrrafodelistaCar">
    <w:name w:val="Párrafo de lista Car"/>
    <w:aliases w:val="Scitum normal Car,Fotografía Car,Párrafo de lista1 Car,Bullet List Car,FooterText Car,numbered Car,List Paragraph1 Car,Paragraphe de liste1 Car,lp1 Car,HOJA Car,Lista vistosa - Énfasis 11 Car,Lista vistosa - Énfasis 111 Car,Foot Car"/>
    <w:link w:val="Prrafodelista2"/>
    <w:uiPriority w:val="34"/>
    <w:qFormat/>
    <w:locked/>
    <w:rsid w:val="00164999"/>
  </w:style>
  <w:style w:type="paragraph" w:customStyle="1" w:styleId="Texto">
    <w:name w:val="Texto"/>
    <w:rsid w:val="00164999"/>
    <w:pPr>
      <w:spacing w:before="120" w:after="0" w:line="260" w:lineRule="exact"/>
      <w:jc w:val="both"/>
    </w:pPr>
    <w:rPr>
      <w:rFonts w:ascii="Tahoma" w:eastAsia="Times New Roman" w:hAnsi="Tahoma" w:cs="Times New Roman"/>
      <w:color w:val="000000"/>
      <w:kern w:val="22"/>
      <w:sz w:val="20"/>
      <w:szCs w:val="20"/>
      <w:lang w:val="es-ES_tradnl" w:eastAsia="es-ES"/>
    </w:rPr>
  </w:style>
  <w:style w:type="character" w:customStyle="1" w:styleId="apple-style-span">
    <w:name w:val="apple-style-span"/>
    <w:rsid w:val="00164999"/>
  </w:style>
  <w:style w:type="paragraph" w:customStyle="1" w:styleId="ecxmsonormal">
    <w:name w:val="ecxmsonormal"/>
    <w:basedOn w:val="Normal"/>
    <w:rsid w:val="00164999"/>
    <w:pPr>
      <w:spacing w:after="324" w:line="240" w:lineRule="auto"/>
    </w:pPr>
    <w:rPr>
      <w:rFonts w:ascii="Times New Roman" w:eastAsia="Times New Roman" w:hAnsi="Times New Roman" w:cs="Times New Roman"/>
      <w:sz w:val="24"/>
      <w:szCs w:val="24"/>
      <w:lang w:val="es-ES" w:eastAsia="es-ES"/>
    </w:rPr>
  </w:style>
  <w:style w:type="paragraph" w:customStyle="1" w:styleId="Paragraph0">
    <w:name w:val="Paragraph"/>
    <w:basedOn w:val="Normal"/>
    <w:rsid w:val="00164999"/>
    <w:pPr>
      <w:tabs>
        <w:tab w:val="left" w:pos="450"/>
      </w:tabs>
      <w:overflowPunct w:val="0"/>
      <w:autoSpaceDE w:val="0"/>
      <w:autoSpaceDN w:val="0"/>
      <w:adjustRightInd w:val="0"/>
      <w:spacing w:before="28" w:after="28" w:line="240" w:lineRule="auto"/>
      <w:jc w:val="both"/>
      <w:textAlignment w:val="baseline"/>
    </w:pPr>
    <w:rPr>
      <w:rFonts w:ascii="Arial" w:eastAsia="Times New Roman" w:hAnsi="Arial" w:cs="Times New Roman"/>
      <w:color w:val="000000"/>
      <w:sz w:val="20"/>
      <w:szCs w:val="20"/>
      <w:lang w:val="en-US" w:eastAsia="es-ES"/>
    </w:rPr>
  </w:style>
  <w:style w:type="paragraph" w:customStyle="1" w:styleId="ecxtexto">
    <w:name w:val="ecxtexto"/>
    <w:basedOn w:val="Normal"/>
    <w:rsid w:val="0016499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Car1">
    <w:name w:val="Título Car1"/>
    <w:aliases w:val="AL Título Car1,Título AL Car1"/>
    <w:basedOn w:val="Fuentedeprrafopredeter"/>
    <w:uiPriority w:val="10"/>
    <w:rsid w:val="00164999"/>
    <w:rPr>
      <w:rFonts w:ascii="Calibri Light" w:eastAsia="SimSun" w:hAnsi="Calibri Light" w:cs="Times New Roman"/>
      <w:spacing w:val="-10"/>
      <w:kern w:val="28"/>
      <w:sz w:val="56"/>
      <w:szCs w:val="56"/>
      <w:lang w:eastAsia="es-CO"/>
    </w:rPr>
  </w:style>
  <w:style w:type="paragraph" w:customStyle="1" w:styleId="Cuadrculamedia21">
    <w:name w:val="Cuadrícula media 21"/>
    <w:link w:val="Cuadrculamedia2Car"/>
    <w:uiPriority w:val="1"/>
    <w:qFormat/>
    <w:rsid w:val="00164999"/>
    <w:pPr>
      <w:spacing w:after="0" w:line="240" w:lineRule="auto"/>
    </w:pPr>
    <w:rPr>
      <w:rFonts w:ascii="Calibri" w:eastAsia="Times New Roman" w:hAnsi="Calibri" w:cs="Times New Roman"/>
      <w:lang w:eastAsia="es-CO"/>
    </w:rPr>
  </w:style>
  <w:style w:type="character" w:customStyle="1" w:styleId="Cuadrculamedia2Car">
    <w:name w:val="Cuadrícula media 2 Car"/>
    <w:link w:val="Cuadrculamedia21"/>
    <w:uiPriority w:val="1"/>
    <w:rsid w:val="00164999"/>
    <w:rPr>
      <w:rFonts w:ascii="Calibri" w:eastAsia="Times New Roman" w:hAnsi="Calibri" w:cs="Times New Roman"/>
      <w:lang w:eastAsia="es-CO"/>
    </w:rPr>
  </w:style>
  <w:style w:type="table" w:customStyle="1" w:styleId="Tablaconcuadrcula21">
    <w:name w:val="Tabla con cuadrícula21"/>
    <w:basedOn w:val="Tablanormal"/>
    <w:next w:val="Tablaconcuadrcula"/>
    <w:uiPriority w:val="59"/>
    <w:rsid w:val="00164999"/>
    <w:pPr>
      <w:spacing w:after="0" w:line="240" w:lineRule="auto"/>
    </w:pPr>
    <w:rPr>
      <w:rFonts w:ascii="Calibri" w:eastAsia="Calibri" w:hAnsi="Calibri"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1">
    <w:name w:val="Tabla con cuadrícula51"/>
    <w:basedOn w:val="Tablanormal"/>
    <w:next w:val="Tablaconcuadrcula"/>
    <w:uiPriority w:val="59"/>
    <w:rsid w:val="00164999"/>
    <w:pPr>
      <w:spacing w:after="0" w:line="240" w:lineRule="auto"/>
    </w:pPr>
    <w:rPr>
      <w:rFonts w:ascii="Calibri" w:eastAsia="Calibri" w:hAnsi="Calibri"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1">
    <w:name w:val="xl31"/>
    <w:basedOn w:val="Normal"/>
    <w:rsid w:val="00164999"/>
    <w:pPr>
      <w:pBdr>
        <w:left w:val="single" w:sz="6" w:space="0" w:color="auto"/>
        <w:bottom w:val="single" w:sz="6" w:space="0" w:color="auto"/>
      </w:pBdr>
      <w:spacing w:before="100" w:after="100" w:line="240" w:lineRule="auto"/>
      <w:jc w:val="center"/>
    </w:pPr>
    <w:rPr>
      <w:rFonts w:ascii="Times New Roman" w:eastAsia="Times New Roman" w:hAnsi="Times New Roman" w:cs="Times New Roman"/>
      <w:sz w:val="24"/>
      <w:szCs w:val="20"/>
      <w:lang w:val="es-ES" w:eastAsia="es-ES"/>
    </w:rPr>
  </w:style>
  <w:style w:type="table" w:customStyle="1" w:styleId="TableNormal1">
    <w:name w:val="Table Normal1"/>
    <w:uiPriority w:val="2"/>
    <w:unhideWhenUsed/>
    <w:qFormat/>
    <w:rsid w:val="0016499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999"/>
    <w:pPr>
      <w:widowControl w:val="0"/>
      <w:spacing w:after="0" w:line="240" w:lineRule="auto"/>
    </w:pPr>
    <w:rPr>
      <w:rFonts w:ascii="Arial" w:eastAsia="Arial" w:hAnsi="Arial" w:cs="Arial"/>
      <w:lang w:val="en-US"/>
    </w:rPr>
  </w:style>
  <w:style w:type="paragraph" w:styleId="Prrafodelista">
    <w:name w:val="List Paragraph"/>
    <w:aliases w:val="Scitum normal,Fotografía,Bullet List,FooterText,numbered,List Paragraph1,Paragraphe de liste1,lp1,HOJA,Lista vistosa - Énfasis 11,Lista vistosa - Énfasis 111,Colorful List - Accent 11,Lista vistosa - Énfasis 1111,Foot,列出段落"/>
    <w:basedOn w:val="Normal"/>
    <w:uiPriority w:val="1"/>
    <w:qFormat/>
    <w:rsid w:val="00164999"/>
    <w:pPr>
      <w:ind w:left="720"/>
      <w:contextualSpacing/>
    </w:pPr>
  </w:style>
  <w:style w:type="table" w:customStyle="1" w:styleId="Tablaconcuadrcula4">
    <w:name w:val="Tabla con cuadrícula4"/>
    <w:basedOn w:val="Tablanormal"/>
    <w:next w:val="Tablaconcuadrcula"/>
    <w:uiPriority w:val="59"/>
    <w:qFormat/>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59"/>
    <w:qFormat/>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basedOn w:val="Tablanormal"/>
    <w:next w:val="Tablaconcuadrcula"/>
    <w:uiPriority w:val="59"/>
    <w:qFormat/>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
    <w:name w:val="Tabla con cuadrícula8"/>
    <w:basedOn w:val="Tablanormal"/>
    <w:next w:val="Tablaconcuadrcula"/>
    <w:uiPriority w:val="59"/>
    <w:qFormat/>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9">
    <w:name w:val="Tabla con cuadrícula9"/>
    <w:basedOn w:val="Tablanormal"/>
    <w:next w:val="Tablaconcuadrcula"/>
    <w:uiPriority w:val="59"/>
    <w:qFormat/>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0">
    <w:name w:val="Tabla con cuadrícula10"/>
    <w:basedOn w:val="Tablanormal"/>
    <w:next w:val="Tablaconcuadrcula"/>
    <w:uiPriority w:val="59"/>
    <w:rsid w:val="00164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ar">
    <w:name w:val="Normal (Web) Car"/>
    <w:aliases w:val="Normal (Web) Car Car Car1,Normal (Web) Car Car Car Car Car Car1,Normal (Web) Car Car Car Car,Normal (Web) Car Car Car Car Car Car Car Car Car Car Car,Normal (Web) Car Car Car Car Car Car Car Car Car Car1"/>
    <w:link w:val="NormalWeb"/>
    <w:uiPriority w:val="99"/>
    <w:locked/>
    <w:rsid w:val="00164999"/>
    <w:rPr>
      <w:rFonts w:ascii="Times New Roman" w:eastAsia="Times New Roman" w:hAnsi="Times New Roman" w:cs="Times New Roman"/>
      <w:sz w:val="24"/>
      <w:szCs w:val="24"/>
      <w:lang w:eastAsia="es-CO"/>
    </w:rPr>
  </w:style>
  <w:style w:type="character" w:customStyle="1" w:styleId="DefaultCar">
    <w:name w:val="Default Car"/>
    <w:link w:val="Default"/>
    <w:locked/>
    <w:rsid w:val="00164999"/>
    <w:rPr>
      <w:rFonts w:ascii="Arial" w:eastAsia="Calibri" w:hAnsi="Arial" w:cs="Arial"/>
      <w:color w:val="000000"/>
      <w:sz w:val="24"/>
      <w:szCs w:val="24"/>
      <w:lang w:eastAsia="es-CO"/>
    </w:rPr>
  </w:style>
  <w:style w:type="table" w:customStyle="1" w:styleId="TableNormal11">
    <w:name w:val="Table Normal11"/>
    <w:uiPriority w:val="2"/>
    <w:semiHidden/>
    <w:unhideWhenUsed/>
    <w:qFormat/>
    <w:rsid w:val="001649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Listavistosa-nfasis12">
    <w:name w:val="Lista vistosa - Énfasis 12"/>
    <w:basedOn w:val="Normal"/>
    <w:uiPriority w:val="34"/>
    <w:qFormat/>
    <w:rsid w:val="00164999"/>
    <w:pPr>
      <w:spacing w:after="0" w:line="360" w:lineRule="auto"/>
      <w:ind w:left="720"/>
      <w:contextualSpacing/>
      <w:jc w:val="both"/>
    </w:pPr>
    <w:rPr>
      <w:rFonts w:ascii="Arial" w:eastAsia="Times New Roman" w:hAnsi="Arial" w:cs="Times New Roman"/>
      <w:sz w:val="24"/>
      <w:szCs w:val="24"/>
      <w:lang w:val="es-ES" w:bidi="en-US"/>
    </w:rPr>
  </w:style>
  <w:style w:type="paragraph" w:customStyle="1" w:styleId="Textoindependiente32">
    <w:name w:val="Texto independiente 32"/>
    <w:basedOn w:val="Normal"/>
    <w:uiPriority w:val="99"/>
    <w:rsid w:val="00164999"/>
    <w:pPr>
      <w:overflowPunct w:val="0"/>
      <w:autoSpaceDE w:val="0"/>
      <w:autoSpaceDN w:val="0"/>
      <w:adjustRightInd w:val="0"/>
      <w:spacing w:after="0"/>
      <w:jc w:val="both"/>
      <w:textAlignment w:val="baseline"/>
    </w:pPr>
    <w:rPr>
      <w:rFonts w:ascii="Arial" w:eastAsia="Times New Roman" w:hAnsi="Arial" w:cs="Times New Roman"/>
      <w:szCs w:val="24"/>
      <w:u w:val="single"/>
      <w:lang w:eastAsia="es-ES"/>
    </w:rPr>
  </w:style>
  <w:style w:type="paragraph" w:customStyle="1" w:styleId="Normal1">
    <w:name w:val="Normal1"/>
    <w:rsid w:val="00164999"/>
    <w:pPr>
      <w:spacing w:after="0" w:line="240" w:lineRule="auto"/>
    </w:pPr>
    <w:rPr>
      <w:rFonts w:ascii="Times New Roman" w:eastAsia="Times New Roman" w:hAnsi="Times New Roman" w:cs="Times New Roman"/>
      <w:sz w:val="24"/>
      <w:szCs w:val="24"/>
      <w:lang w:val="es-ES" w:eastAsia="es-ES"/>
    </w:rPr>
  </w:style>
  <w:style w:type="paragraph" w:customStyle="1" w:styleId="Style2">
    <w:name w:val="Style 2"/>
    <w:basedOn w:val="Normal"/>
    <w:uiPriority w:val="99"/>
    <w:rsid w:val="0016499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MX"/>
    </w:rPr>
  </w:style>
  <w:style w:type="paragraph" w:customStyle="1" w:styleId="Sinespaciado4">
    <w:name w:val="Sin espaciado4"/>
    <w:basedOn w:val="Normal"/>
    <w:uiPriority w:val="1"/>
    <w:qFormat/>
    <w:rsid w:val="00164999"/>
    <w:pPr>
      <w:spacing w:after="0" w:line="360" w:lineRule="auto"/>
      <w:jc w:val="both"/>
    </w:pPr>
    <w:rPr>
      <w:rFonts w:ascii="Arial" w:eastAsia="Times New Roman" w:hAnsi="Arial" w:cs="Times New Roman"/>
      <w:sz w:val="24"/>
      <w:szCs w:val="32"/>
      <w:lang w:bidi="en-US"/>
    </w:rPr>
  </w:style>
  <w:style w:type="paragraph" w:customStyle="1" w:styleId="Tablas">
    <w:name w:val="Tablas"/>
    <w:basedOn w:val="Normal"/>
    <w:link w:val="TablasCar"/>
    <w:autoRedefine/>
    <w:qFormat/>
    <w:rsid w:val="00164999"/>
    <w:pPr>
      <w:spacing w:after="0" w:line="360" w:lineRule="auto"/>
      <w:jc w:val="both"/>
    </w:pPr>
    <w:rPr>
      <w:rFonts w:eastAsia="Arial" w:cs="Arial"/>
      <w:bCs/>
      <w:sz w:val="20"/>
      <w:lang w:eastAsia="es-CO"/>
    </w:rPr>
  </w:style>
  <w:style w:type="character" w:customStyle="1" w:styleId="TablasCar">
    <w:name w:val="Tablas Car"/>
    <w:basedOn w:val="Fuentedeprrafopredeter"/>
    <w:link w:val="Tablas"/>
    <w:rsid w:val="00164999"/>
    <w:rPr>
      <w:rFonts w:eastAsia="Arial" w:cs="Arial"/>
      <w:bCs/>
      <w:sz w:val="20"/>
      <w:lang w:eastAsia="es-CO"/>
    </w:rPr>
  </w:style>
  <w:style w:type="paragraph" w:styleId="Cita">
    <w:name w:val="Quote"/>
    <w:basedOn w:val="Normal"/>
    <w:next w:val="Normal"/>
    <w:link w:val="CitaCar"/>
    <w:autoRedefine/>
    <w:uiPriority w:val="29"/>
    <w:qFormat/>
    <w:rsid w:val="00164999"/>
    <w:pPr>
      <w:spacing w:after="240" w:line="240" w:lineRule="auto"/>
    </w:pPr>
    <w:rPr>
      <w:rFonts w:eastAsia="Arial" w:cs="Arial"/>
      <w:iCs/>
      <w:sz w:val="20"/>
    </w:rPr>
  </w:style>
  <w:style w:type="character" w:customStyle="1" w:styleId="CitaCar">
    <w:name w:val="Cita Car"/>
    <w:basedOn w:val="Fuentedeprrafopredeter"/>
    <w:link w:val="Cita"/>
    <w:uiPriority w:val="29"/>
    <w:rsid w:val="00164999"/>
    <w:rPr>
      <w:rFonts w:eastAsia="Arial" w:cs="Arial"/>
      <w:iCs/>
      <w:sz w:val="20"/>
    </w:rPr>
  </w:style>
  <w:style w:type="table" w:customStyle="1" w:styleId="TableNormal">
    <w:name w:val="Table Normal"/>
    <w:uiPriority w:val="2"/>
    <w:unhideWhenUsed/>
    <w:qFormat/>
    <w:rsid w:val="001649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0B0929"/>
    <w:rPr>
      <w:color w:val="605E5C"/>
      <w:shd w:val="clear" w:color="auto" w:fill="E1DFDD"/>
    </w:rPr>
  </w:style>
  <w:style w:type="table" w:customStyle="1" w:styleId="TableNormal113">
    <w:name w:val="Table Normal113"/>
    <w:uiPriority w:val="2"/>
    <w:semiHidden/>
    <w:unhideWhenUsed/>
    <w:qFormat/>
    <w:rsid w:val="002319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82">
    <w:name w:val="Tabla con cuadrícula82"/>
    <w:basedOn w:val="Tablanormal"/>
    <w:next w:val="Tablaconcuadrcula"/>
    <w:uiPriority w:val="59"/>
    <w:qFormat/>
    <w:rsid w:val="005C35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41">
    <w:name w:val="Título 41"/>
    <w:basedOn w:val="Normal"/>
    <w:uiPriority w:val="1"/>
    <w:qFormat/>
    <w:rsid w:val="006B4081"/>
    <w:pPr>
      <w:widowControl w:val="0"/>
      <w:autoSpaceDE w:val="0"/>
      <w:autoSpaceDN w:val="0"/>
      <w:spacing w:after="0" w:line="240" w:lineRule="auto"/>
      <w:ind w:left="462"/>
      <w:outlineLvl w:val="4"/>
    </w:pPr>
    <w:rPr>
      <w:rFonts w:ascii="Arial" w:eastAsia="Arial" w:hAnsi="Arial" w:cs="Arial"/>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804">
      <w:bodyDiv w:val="1"/>
      <w:marLeft w:val="0"/>
      <w:marRight w:val="0"/>
      <w:marTop w:val="0"/>
      <w:marBottom w:val="0"/>
      <w:divBdr>
        <w:top w:val="none" w:sz="0" w:space="0" w:color="auto"/>
        <w:left w:val="none" w:sz="0" w:space="0" w:color="auto"/>
        <w:bottom w:val="none" w:sz="0" w:space="0" w:color="auto"/>
        <w:right w:val="none" w:sz="0" w:space="0" w:color="auto"/>
      </w:divBdr>
    </w:div>
    <w:div w:id="378290345">
      <w:bodyDiv w:val="1"/>
      <w:marLeft w:val="0"/>
      <w:marRight w:val="0"/>
      <w:marTop w:val="0"/>
      <w:marBottom w:val="0"/>
      <w:divBdr>
        <w:top w:val="none" w:sz="0" w:space="0" w:color="auto"/>
        <w:left w:val="none" w:sz="0" w:space="0" w:color="auto"/>
        <w:bottom w:val="none" w:sz="0" w:space="0" w:color="auto"/>
        <w:right w:val="none" w:sz="0" w:space="0" w:color="auto"/>
      </w:divBdr>
    </w:div>
    <w:div w:id="735929836">
      <w:bodyDiv w:val="1"/>
      <w:marLeft w:val="0"/>
      <w:marRight w:val="0"/>
      <w:marTop w:val="0"/>
      <w:marBottom w:val="0"/>
      <w:divBdr>
        <w:top w:val="none" w:sz="0" w:space="0" w:color="auto"/>
        <w:left w:val="none" w:sz="0" w:space="0" w:color="auto"/>
        <w:bottom w:val="none" w:sz="0" w:space="0" w:color="auto"/>
        <w:right w:val="none" w:sz="0" w:space="0" w:color="auto"/>
      </w:divBdr>
    </w:div>
    <w:div w:id="868840135">
      <w:bodyDiv w:val="1"/>
      <w:marLeft w:val="0"/>
      <w:marRight w:val="0"/>
      <w:marTop w:val="0"/>
      <w:marBottom w:val="0"/>
      <w:divBdr>
        <w:top w:val="none" w:sz="0" w:space="0" w:color="auto"/>
        <w:left w:val="none" w:sz="0" w:space="0" w:color="auto"/>
        <w:bottom w:val="none" w:sz="0" w:space="0" w:color="auto"/>
        <w:right w:val="none" w:sz="0" w:space="0" w:color="auto"/>
      </w:divBdr>
    </w:div>
    <w:div w:id="988099985">
      <w:bodyDiv w:val="1"/>
      <w:marLeft w:val="0"/>
      <w:marRight w:val="0"/>
      <w:marTop w:val="0"/>
      <w:marBottom w:val="0"/>
      <w:divBdr>
        <w:top w:val="none" w:sz="0" w:space="0" w:color="auto"/>
        <w:left w:val="none" w:sz="0" w:space="0" w:color="auto"/>
        <w:bottom w:val="none" w:sz="0" w:space="0" w:color="auto"/>
        <w:right w:val="none" w:sz="0" w:space="0" w:color="auto"/>
      </w:divBdr>
    </w:div>
    <w:div w:id="1028488081">
      <w:bodyDiv w:val="1"/>
      <w:marLeft w:val="0"/>
      <w:marRight w:val="0"/>
      <w:marTop w:val="0"/>
      <w:marBottom w:val="0"/>
      <w:divBdr>
        <w:top w:val="none" w:sz="0" w:space="0" w:color="auto"/>
        <w:left w:val="none" w:sz="0" w:space="0" w:color="auto"/>
        <w:bottom w:val="none" w:sz="0" w:space="0" w:color="auto"/>
        <w:right w:val="none" w:sz="0" w:space="0" w:color="auto"/>
      </w:divBdr>
    </w:div>
    <w:div w:id="1123184878">
      <w:bodyDiv w:val="1"/>
      <w:marLeft w:val="0"/>
      <w:marRight w:val="0"/>
      <w:marTop w:val="0"/>
      <w:marBottom w:val="0"/>
      <w:divBdr>
        <w:top w:val="none" w:sz="0" w:space="0" w:color="auto"/>
        <w:left w:val="none" w:sz="0" w:space="0" w:color="auto"/>
        <w:bottom w:val="none" w:sz="0" w:space="0" w:color="auto"/>
        <w:right w:val="none" w:sz="0" w:space="0" w:color="auto"/>
      </w:divBdr>
    </w:div>
    <w:div w:id="1138689957">
      <w:bodyDiv w:val="1"/>
      <w:marLeft w:val="0"/>
      <w:marRight w:val="0"/>
      <w:marTop w:val="0"/>
      <w:marBottom w:val="0"/>
      <w:divBdr>
        <w:top w:val="none" w:sz="0" w:space="0" w:color="auto"/>
        <w:left w:val="none" w:sz="0" w:space="0" w:color="auto"/>
        <w:bottom w:val="none" w:sz="0" w:space="0" w:color="auto"/>
        <w:right w:val="none" w:sz="0" w:space="0" w:color="auto"/>
      </w:divBdr>
      <w:divsChild>
        <w:div w:id="878317943">
          <w:marLeft w:val="0"/>
          <w:marRight w:val="0"/>
          <w:marTop w:val="0"/>
          <w:marBottom w:val="0"/>
          <w:divBdr>
            <w:top w:val="none" w:sz="0" w:space="0" w:color="auto"/>
            <w:left w:val="none" w:sz="0" w:space="0" w:color="auto"/>
            <w:bottom w:val="none" w:sz="0" w:space="0" w:color="auto"/>
            <w:right w:val="none" w:sz="0" w:space="0" w:color="auto"/>
          </w:divBdr>
          <w:divsChild>
            <w:div w:id="187179309">
              <w:marLeft w:val="0"/>
              <w:marRight w:val="0"/>
              <w:marTop w:val="0"/>
              <w:marBottom w:val="0"/>
              <w:divBdr>
                <w:top w:val="none" w:sz="0" w:space="0" w:color="auto"/>
                <w:left w:val="none" w:sz="0" w:space="0" w:color="auto"/>
                <w:bottom w:val="none" w:sz="0" w:space="0" w:color="auto"/>
                <w:right w:val="none" w:sz="0" w:space="0" w:color="auto"/>
              </w:divBdr>
            </w:div>
            <w:div w:id="251158681">
              <w:marLeft w:val="0"/>
              <w:marRight w:val="0"/>
              <w:marTop w:val="0"/>
              <w:marBottom w:val="0"/>
              <w:divBdr>
                <w:top w:val="none" w:sz="0" w:space="0" w:color="auto"/>
                <w:left w:val="none" w:sz="0" w:space="0" w:color="auto"/>
                <w:bottom w:val="none" w:sz="0" w:space="0" w:color="auto"/>
                <w:right w:val="none" w:sz="0" w:space="0" w:color="auto"/>
              </w:divBdr>
            </w:div>
            <w:div w:id="316308480">
              <w:marLeft w:val="0"/>
              <w:marRight w:val="0"/>
              <w:marTop w:val="0"/>
              <w:marBottom w:val="0"/>
              <w:divBdr>
                <w:top w:val="none" w:sz="0" w:space="0" w:color="auto"/>
                <w:left w:val="none" w:sz="0" w:space="0" w:color="auto"/>
                <w:bottom w:val="none" w:sz="0" w:space="0" w:color="auto"/>
                <w:right w:val="none" w:sz="0" w:space="0" w:color="auto"/>
              </w:divBdr>
            </w:div>
            <w:div w:id="905333446">
              <w:marLeft w:val="0"/>
              <w:marRight w:val="0"/>
              <w:marTop w:val="0"/>
              <w:marBottom w:val="0"/>
              <w:divBdr>
                <w:top w:val="none" w:sz="0" w:space="0" w:color="auto"/>
                <w:left w:val="none" w:sz="0" w:space="0" w:color="auto"/>
                <w:bottom w:val="none" w:sz="0" w:space="0" w:color="auto"/>
                <w:right w:val="none" w:sz="0" w:space="0" w:color="auto"/>
              </w:divBdr>
            </w:div>
            <w:div w:id="956639281">
              <w:marLeft w:val="0"/>
              <w:marRight w:val="0"/>
              <w:marTop w:val="0"/>
              <w:marBottom w:val="0"/>
              <w:divBdr>
                <w:top w:val="none" w:sz="0" w:space="0" w:color="auto"/>
                <w:left w:val="none" w:sz="0" w:space="0" w:color="auto"/>
                <w:bottom w:val="none" w:sz="0" w:space="0" w:color="auto"/>
                <w:right w:val="none" w:sz="0" w:space="0" w:color="auto"/>
              </w:divBdr>
            </w:div>
            <w:div w:id="1089623643">
              <w:marLeft w:val="0"/>
              <w:marRight w:val="0"/>
              <w:marTop w:val="0"/>
              <w:marBottom w:val="0"/>
              <w:divBdr>
                <w:top w:val="none" w:sz="0" w:space="0" w:color="auto"/>
                <w:left w:val="none" w:sz="0" w:space="0" w:color="auto"/>
                <w:bottom w:val="none" w:sz="0" w:space="0" w:color="auto"/>
                <w:right w:val="none" w:sz="0" w:space="0" w:color="auto"/>
              </w:divBdr>
            </w:div>
            <w:div w:id="1199977667">
              <w:marLeft w:val="0"/>
              <w:marRight w:val="0"/>
              <w:marTop w:val="0"/>
              <w:marBottom w:val="0"/>
              <w:divBdr>
                <w:top w:val="none" w:sz="0" w:space="0" w:color="auto"/>
                <w:left w:val="none" w:sz="0" w:space="0" w:color="auto"/>
                <w:bottom w:val="none" w:sz="0" w:space="0" w:color="auto"/>
                <w:right w:val="none" w:sz="0" w:space="0" w:color="auto"/>
              </w:divBdr>
            </w:div>
            <w:div w:id="1206405507">
              <w:marLeft w:val="0"/>
              <w:marRight w:val="0"/>
              <w:marTop w:val="0"/>
              <w:marBottom w:val="0"/>
              <w:divBdr>
                <w:top w:val="none" w:sz="0" w:space="0" w:color="auto"/>
                <w:left w:val="none" w:sz="0" w:space="0" w:color="auto"/>
                <w:bottom w:val="none" w:sz="0" w:space="0" w:color="auto"/>
                <w:right w:val="none" w:sz="0" w:space="0" w:color="auto"/>
              </w:divBdr>
            </w:div>
            <w:div w:id="1294213858">
              <w:marLeft w:val="0"/>
              <w:marRight w:val="0"/>
              <w:marTop w:val="0"/>
              <w:marBottom w:val="0"/>
              <w:divBdr>
                <w:top w:val="none" w:sz="0" w:space="0" w:color="auto"/>
                <w:left w:val="none" w:sz="0" w:space="0" w:color="auto"/>
                <w:bottom w:val="none" w:sz="0" w:space="0" w:color="auto"/>
                <w:right w:val="none" w:sz="0" w:space="0" w:color="auto"/>
              </w:divBdr>
            </w:div>
            <w:div w:id="1349600615">
              <w:marLeft w:val="0"/>
              <w:marRight w:val="0"/>
              <w:marTop w:val="0"/>
              <w:marBottom w:val="0"/>
              <w:divBdr>
                <w:top w:val="none" w:sz="0" w:space="0" w:color="auto"/>
                <w:left w:val="none" w:sz="0" w:space="0" w:color="auto"/>
                <w:bottom w:val="none" w:sz="0" w:space="0" w:color="auto"/>
                <w:right w:val="none" w:sz="0" w:space="0" w:color="auto"/>
              </w:divBdr>
            </w:div>
            <w:div w:id="1423649722">
              <w:marLeft w:val="0"/>
              <w:marRight w:val="0"/>
              <w:marTop w:val="0"/>
              <w:marBottom w:val="0"/>
              <w:divBdr>
                <w:top w:val="none" w:sz="0" w:space="0" w:color="auto"/>
                <w:left w:val="none" w:sz="0" w:space="0" w:color="auto"/>
                <w:bottom w:val="none" w:sz="0" w:space="0" w:color="auto"/>
                <w:right w:val="none" w:sz="0" w:space="0" w:color="auto"/>
              </w:divBdr>
            </w:div>
            <w:div w:id="1749696271">
              <w:marLeft w:val="0"/>
              <w:marRight w:val="0"/>
              <w:marTop w:val="0"/>
              <w:marBottom w:val="0"/>
              <w:divBdr>
                <w:top w:val="none" w:sz="0" w:space="0" w:color="auto"/>
                <w:left w:val="none" w:sz="0" w:space="0" w:color="auto"/>
                <w:bottom w:val="none" w:sz="0" w:space="0" w:color="auto"/>
                <w:right w:val="none" w:sz="0" w:space="0" w:color="auto"/>
              </w:divBdr>
            </w:div>
            <w:div w:id="1840467041">
              <w:marLeft w:val="0"/>
              <w:marRight w:val="0"/>
              <w:marTop w:val="0"/>
              <w:marBottom w:val="0"/>
              <w:divBdr>
                <w:top w:val="none" w:sz="0" w:space="0" w:color="auto"/>
                <w:left w:val="none" w:sz="0" w:space="0" w:color="auto"/>
                <w:bottom w:val="none" w:sz="0" w:space="0" w:color="auto"/>
                <w:right w:val="none" w:sz="0" w:space="0" w:color="auto"/>
              </w:divBdr>
            </w:div>
            <w:div w:id="1841389707">
              <w:marLeft w:val="0"/>
              <w:marRight w:val="0"/>
              <w:marTop w:val="0"/>
              <w:marBottom w:val="0"/>
              <w:divBdr>
                <w:top w:val="none" w:sz="0" w:space="0" w:color="auto"/>
                <w:left w:val="none" w:sz="0" w:space="0" w:color="auto"/>
                <w:bottom w:val="none" w:sz="0" w:space="0" w:color="auto"/>
                <w:right w:val="none" w:sz="0" w:space="0" w:color="auto"/>
              </w:divBdr>
            </w:div>
            <w:div w:id="1917199610">
              <w:marLeft w:val="0"/>
              <w:marRight w:val="0"/>
              <w:marTop w:val="0"/>
              <w:marBottom w:val="0"/>
              <w:divBdr>
                <w:top w:val="none" w:sz="0" w:space="0" w:color="auto"/>
                <w:left w:val="none" w:sz="0" w:space="0" w:color="auto"/>
                <w:bottom w:val="none" w:sz="0" w:space="0" w:color="auto"/>
                <w:right w:val="none" w:sz="0" w:space="0" w:color="auto"/>
              </w:divBdr>
            </w:div>
            <w:div w:id="1950114381">
              <w:marLeft w:val="0"/>
              <w:marRight w:val="0"/>
              <w:marTop w:val="0"/>
              <w:marBottom w:val="0"/>
              <w:divBdr>
                <w:top w:val="none" w:sz="0" w:space="0" w:color="auto"/>
                <w:left w:val="none" w:sz="0" w:space="0" w:color="auto"/>
                <w:bottom w:val="none" w:sz="0" w:space="0" w:color="auto"/>
                <w:right w:val="none" w:sz="0" w:space="0" w:color="auto"/>
              </w:divBdr>
            </w:div>
            <w:div w:id="1974821651">
              <w:marLeft w:val="0"/>
              <w:marRight w:val="0"/>
              <w:marTop w:val="0"/>
              <w:marBottom w:val="0"/>
              <w:divBdr>
                <w:top w:val="none" w:sz="0" w:space="0" w:color="auto"/>
                <w:left w:val="none" w:sz="0" w:space="0" w:color="auto"/>
                <w:bottom w:val="none" w:sz="0" w:space="0" w:color="auto"/>
                <w:right w:val="none" w:sz="0" w:space="0" w:color="auto"/>
              </w:divBdr>
            </w:div>
            <w:div w:id="2090957659">
              <w:marLeft w:val="0"/>
              <w:marRight w:val="0"/>
              <w:marTop w:val="0"/>
              <w:marBottom w:val="0"/>
              <w:divBdr>
                <w:top w:val="none" w:sz="0" w:space="0" w:color="auto"/>
                <w:left w:val="none" w:sz="0" w:space="0" w:color="auto"/>
                <w:bottom w:val="none" w:sz="0" w:space="0" w:color="auto"/>
                <w:right w:val="none" w:sz="0" w:space="0" w:color="auto"/>
              </w:divBdr>
            </w:div>
          </w:divsChild>
        </w:div>
        <w:div w:id="1542549156">
          <w:marLeft w:val="0"/>
          <w:marRight w:val="0"/>
          <w:marTop w:val="0"/>
          <w:marBottom w:val="0"/>
          <w:divBdr>
            <w:top w:val="none" w:sz="0" w:space="0" w:color="auto"/>
            <w:left w:val="none" w:sz="0" w:space="0" w:color="auto"/>
            <w:bottom w:val="none" w:sz="0" w:space="0" w:color="auto"/>
            <w:right w:val="none" w:sz="0" w:space="0" w:color="auto"/>
          </w:divBdr>
        </w:div>
        <w:div w:id="1576351930">
          <w:marLeft w:val="0"/>
          <w:marRight w:val="0"/>
          <w:marTop w:val="0"/>
          <w:marBottom w:val="0"/>
          <w:divBdr>
            <w:top w:val="none" w:sz="0" w:space="0" w:color="auto"/>
            <w:left w:val="none" w:sz="0" w:space="0" w:color="auto"/>
            <w:bottom w:val="none" w:sz="0" w:space="0" w:color="auto"/>
            <w:right w:val="none" w:sz="0" w:space="0" w:color="auto"/>
          </w:divBdr>
          <w:divsChild>
            <w:div w:id="163134027">
              <w:marLeft w:val="0"/>
              <w:marRight w:val="0"/>
              <w:marTop w:val="0"/>
              <w:marBottom w:val="0"/>
              <w:divBdr>
                <w:top w:val="none" w:sz="0" w:space="0" w:color="auto"/>
                <w:left w:val="none" w:sz="0" w:space="0" w:color="auto"/>
                <w:bottom w:val="none" w:sz="0" w:space="0" w:color="auto"/>
                <w:right w:val="none" w:sz="0" w:space="0" w:color="auto"/>
              </w:divBdr>
            </w:div>
            <w:div w:id="191967256">
              <w:marLeft w:val="0"/>
              <w:marRight w:val="0"/>
              <w:marTop w:val="0"/>
              <w:marBottom w:val="0"/>
              <w:divBdr>
                <w:top w:val="none" w:sz="0" w:space="0" w:color="auto"/>
                <w:left w:val="none" w:sz="0" w:space="0" w:color="auto"/>
                <w:bottom w:val="none" w:sz="0" w:space="0" w:color="auto"/>
                <w:right w:val="none" w:sz="0" w:space="0" w:color="auto"/>
              </w:divBdr>
            </w:div>
            <w:div w:id="238907690">
              <w:marLeft w:val="0"/>
              <w:marRight w:val="0"/>
              <w:marTop w:val="0"/>
              <w:marBottom w:val="0"/>
              <w:divBdr>
                <w:top w:val="none" w:sz="0" w:space="0" w:color="auto"/>
                <w:left w:val="none" w:sz="0" w:space="0" w:color="auto"/>
                <w:bottom w:val="none" w:sz="0" w:space="0" w:color="auto"/>
                <w:right w:val="none" w:sz="0" w:space="0" w:color="auto"/>
              </w:divBdr>
            </w:div>
            <w:div w:id="323895128">
              <w:marLeft w:val="0"/>
              <w:marRight w:val="0"/>
              <w:marTop w:val="0"/>
              <w:marBottom w:val="0"/>
              <w:divBdr>
                <w:top w:val="none" w:sz="0" w:space="0" w:color="auto"/>
                <w:left w:val="none" w:sz="0" w:space="0" w:color="auto"/>
                <w:bottom w:val="none" w:sz="0" w:space="0" w:color="auto"/>
                <w:right w:val="none" w:sz="0" w:space="0" w:color="auto"/>
              </w:divBdr>
            </w:div>
            <w:div w:id="451634692">
              <w:marLeft w:val="0"/>
              <w:marRight w:val="0"/>
              <w:marTop w:val="0"/>
              <w:marBottom w:val="0"/>
              <w:divBdr>
                <w:top w:val="none" w:sz="0" w:space="0" w:color="auto"/>
                <w:left w:val="none" w:sz="0" w:space="0" w:color="auto"/>
                <w:bottom w:val="none" w:sz="0" w:space="0" w:color="auto"/>
                <w:right w:val="none" w:sz="0" w:space="0" w:color="auto"/>
              </w:divBdr>
            </w:div>
            <w:div w:id="502472648">
              <w:marLeft w:val="0"/>
              <w:marRight w:val="0"/>
              <w:marTop w:val="0"/>
              <w:marBottom w:val="0"/>
              <w:divBdr>
                <w:top w:val="none" w:sz="0" w:space="0" w:color="auto"/>
                <w:left w:val="none" w:sz="0" w:space="0" w:color="auto"/>
                <w:bottom w:val="none" w:sz="0" w:space="0" w:color="auto"/>
                <w:right w:val="none" w:sz="0" w:space="0" w:color="auto"/>
              </w:divBdr>
            </w:div>
            <w:div w:id="751897108">
              <w:marLeft w:val="0"/>
              <w:marRight w:val="0"/>
              <w:marTop w:val="0"/>
              <w:marBottom w:val="0"/>
              <w:divBdr>
                <w:top w:val="none" w:sz="0" w:space="0" w:color="auto"/>
                <w:left w:val="none" w:sz="0" w:space="0" w:color="auto"/>
                <w:bottom w:val="none" w:sz="0" w:space="0" w:color="auto"/>
                <w:right w:val="none" w:sz="0" w:space="0" w:color="auto"/>
              </w:divBdr>
            </w:div>
            <w:div w:id="778724510">
              <w:marLeft w:val="0"/>
              <w:marRight w:val="0"/>
              <w:marTop w:val="0"/>
              <w:marBottom w:val="0"/>
              <w:divBdr>
                <w:top w:val="none" w:sz="0" w:space="0" w:color="auto"/>
                <w:left w:val="none" w:sz="0" w:space="0" w:color="auto"/>
                <w:bottom w:val="none" w:sz="0" w:space="0" w:color="auto"/>
                <w:right w:val="none" w:sz="0" w:space="0" w:color="auto"/>
              </w:divBdr>
            </w:div>
            <w:div w:id="781653068">
              <w:marLeft w:val="0"/>
              <w:marRight w:val="0"/>
              <w:marTop w:val="0"/>
              <w:marBottom w:val="0"/>
              <w:divBdr>
                <w:top w:val="none" w:sz="0" w:space="0" w:color="auto"/>
                <w:left w:val="none" w:sz="0" w:space="0" w:color="auto"/>
                <w:bottom w:val="none" w:sz="0" w:space="0" w:color="auto"/>
                <w:right w:val="none" w:sz="0" w:space="0" w:color="auto"/>
              </w:divBdr>
            </w:div>
            <w:div w:id="824443245">
              <w:marLeft w:val="0"/>
              <w:marRight w:val="0"/>
              <w:marTop w:val="0"/>
              <w:marBottom w:val="0"/>
              <w:divBdr>
                <w:top w:val="none" w:sz="0" w:space="0" w:color="auto"/>
                <w:left w:val="none" w:sz="0" w:space="0" w:color="auto"/>
                <w:bottom w:val="none" w:sz="0" w:space="0" w:color="auto"/>
                <w:right w:val="none" w:sz="0" w:space="0" w:color="auto"/>
              </w:divBdr>
            </w:div>
            <w:div w:id="827673293">
              <w:marLeft w:val="0"/>
              <w:marRight w:val="0"/>
              <w:marTop w:val="0"/>
              <w:marBottom w:val="0"/>
              <w:divBdr>
                <w:top w:val="none" w:sz="0" w:space="0" w:color="auto"/>
                <w:left w:val="none" w:sz="0" w:space="0" w:color="auto"/>
                <w:bottom w:val="none" w:sz="0" w:space="0" w:color="auto"/>
                <w:right w:val="none" w:sz="0" w:space="0" w:color="auto"/>
              </w:divBdr>
            </w:div>
            <w:div w:id="1031223487">
              <w:marLeft w:val="0"/>
              <w:marRight w:val="0"/>
              <w:marTop w:val="0"/>
              <w:marBottom w:val="0"/>
              <w:divBdr>
                <w:top w:val="none" w:sz="0" w:space="0" w:color="auto"/>
                <w:left w:val="none" w:sz="0" w:space="0" w:color="auto"/>
                <w:bottom w:val="none" w:sz="0" w:space="0" w:color="auto"/>
                <w:right w:val="none" w:sz="0" w:space="0" w:color="auto"/>
              </w:divBdr>
            </w:div>
            <w:div w:id="1033263711">
              <w:marLeft w:val="0"/>
              <w:marRight w:val="0"/>
              <w:marTop w:val="0"/>
              <w:marBottom w:val="0"/>
              <w:divBdr>
                <w:top w:val="none" w:sz="0" w:space="0" w:color="auto"/>
                <w:left w:val="none" w:sz="0" w:space="0" w:color="auto"/>
                <w:bottom w:val="none" w:sz="0" w:space="0" w:color="auto"/>
                <w:right w:val="none" w:sz="0" w:space="0" w:color="auto"/>
              </w:divBdr>
            </w:div>
            <w:div w:id="1361122716">
              <w:marLeft w:val="0"/>
              <w:marRight w:val="0"/>
              <w:marTop w:val="0"/>
              <w:marBottom w:val="0"/>
              <w:divBdr>
                <w:top w:val="none" w:sz="0" w:space="0" w:color="auto"/>
                <w:left w:val="none" w:sz="0" w:space="0" w:color="auto"/>
                <w:bottom w:val="none" w:sz="0" w:space="0" w:color="auto"/>
                <w:right w:val="none" w:sz="0" w:space="0" w:color="auto"/>
              </w:divBdr>
            </w:div>
            <w:div w:id="1490100327">
              <w:marLeft w:val="0"/>
              <w:marRight w:val="0"/>
              <w:marTop w:val="0"/>
              <w:marBottom w:val="0"/>
              <w:divBdr>
                <w:top w:val="none" w:sz="0" w:space="0" w:color="auto"/>
                <w:left w:val="none" w:sz="0" w:space="0" w:color="auto"/>
                <w:bottom w:val="none" w:sz="0" w:space="0" w:color="auto"/>
                <w:right w:val="none" w:sz="0" w:space="0" w:color="auto"/>
              </w:divBdr>
            </w:div>
            <w:div w:id="1604680949">
              <w:marLeft w:val="0"/>
              <w:marRight w:val="0"/>
              <w:marTop w:val="0"/>
              <w:marBottom w:val="0"/>
              <w:divBdr>
                <w:top w:val="none" w:sz="0" w:space="0" w:color="auto"/>
                <w:left w:val="none" w:sz="0" w:space="0" w:color="auto"/>
                <w:bottom w:val="none" w:sz="0" w:space="0" w:color="auto"/>
                <w:right w:val="none" w:sz="0" w:space="0" w:color="auto"/>
              </w:divBdr>
            </w:div>
            <w:div w:id="1817406178">
              <w:marLeft w:val="0"/>
              <w:marRight w:val="0"/>
              <w:marTop w:val="0"/>
              <w:marBottom w:val="0"/>
              <w:divBdr>
                <w:top w:val="none" w:sz="0" w:space="0" w:color="auto"/>
                <w:left w:val="none" w:sz="0" w:space="0" w:color="auto"/>
                <w:bottom w:val="none" w:sz="0" w:space="0" w:color="auto"/>
                <w:right w:val="none" w:sz="0" w:space="0" w:color="auto"/>
              </w:divBdr>
            </w:div>
            <w:div w:id="1863783713">
              <w:marLeft w:val="0"/>
              <w:marRight w:val="0"/>
              <w:marTop w:val="0"/>
              <w:marBottom w:val="0"/>
              <w:divBdr>
                <w:top w:val="none" w:sz="0" w:space="0" w:color="auto"/>
                <w:left w:val="none" w:sz="0" w:space="0" w:color="auto"/>
                <w:bottom w:val="none" w:sz="0" w:space="0" w:color="auto"/>
                <w:right w:val="none" w:sz="0" w:space="0" w:color="auto"/>
              </w:divBdr>
            </w:div>
            <w:div w:id="1874072547">
              <w:marLeft w:val="0"/>
              <w:marRight w:val="0"/>
              <w:marTop w:val="0"/>
              <w:marBottom w:val="0"/>
              <w:divBdr>
                <w:top w:val="none" w:sz="0" w:space="0" w:color="auto"/>
                <w:left w:val="none" w:sz="0" w:space="0" w:color="auto"/>
                <w:bottom w:val="none" w:sz="0" w:space="0" w:color="auto"/>
                <w:right w:val="none" w:sz="0" w:space="0" w:color="auto"/>
              </w:divBdr>
            </w:div>
            <w:div w:id="1948389178">
              <w:marLeft w:val="0"/>
              <w:marRight w:val="0"/>
              <w:marTop w:val="0"/>
              <w:marBottom w:val="0"/>
              <w:divBdr>
                <w:top w:val="none" w:sz="0" w:space="0" w:color="auto"/>
                <w:left w:val="none" w:sz="0" w:space="0" w:color="auto"/>
                <w:bottom w:val="none" w:sz="0" w:space="0" w:color="auto"/>
                <w:right w:val="none" w:sz="0" w:space="0" w:color="auto"/>
              </w:divBdr>
            </w:div>
          </w:divsChild>
        </w:div>
        <w:div w:id="1580945239">
          <w:marLeft w:val="0"/>
          <w:marRight w:val="0"/>
          <w:marTop w:val="0"/>
          <w:marBottom w:val="0"/>
          <w:divBdr>
            <w:top w:val="none" w:sz="0" w:space="0" w:color="auto"/>
            <w:left w:val="none" w:sz="0" w:space="0" w:color="auto"/>
            <w:bottom w:val="none" w:sz="0" w:space="0" w:color="auto"/>
            <w:right w:val="none" w:sz="0" w:space="0" w:color="auto"/>
          </w:divBdr>
        </w:div>
      </w:divsChild>
    </w:div>
    <w:div w:id="1489443631">
      <w:bodyDiv w:val="1"/>
      <w:marLeft w:val="0"/>
      <w:marRight w:val="0"/>
      <w:marTop w:val="0"/>
      <w:marBottom w:val="0"/>
      <w:divBdr>
        <w:top w:val="none" w:sz="0" w:space="0" w:color="auto"/>
        <w:left w:val="none" w:sz="0" w:space="0" w:color="auto"/>
        <w:bottom w:val="none" w:sz="0" w:space="0" w:color="auto"/>
        <w:right w:val="none" w:sz="0" w:space="0" w:color="auto"/>
      </w:divBdr>
    </w:div>
    <w:div w:id="1560020232">
      <w:bodyDiv w:val="1"/>
      <w:marLeft w:val="0"/>
      <w:marRight w:val="0"/>
      <w:marTop w:val="0"/>
      <w:marBottom w:val="0"/>
      <w:divBdr>
        <w:top w:val="none" w:sz="0" w:space="0" w:color="auto"/>
        <w:left w:val="none" w:sz="0" w:space="0" w:color="auto"/>
        <w:bottom w:val="none" w:sz="0" w:space="0" w:color="auto"/>
        <w:right w:val="none" w:sz="0" w:space="0" w:color="auto"/>
      </w:divBdr>
    </w:div>
    <w:div w:id="1670137242">
      <w:bodyDiv w:val="1"/>
      <w:marLeft w:val="0"/>
      <w:marRight w:val="0"/>
      <w:marTop w:val="0"/>
      <w:marBottom w:val="0"/>
      <w:divBdr>
        <w:top w:val="none" w:sz="0" w:space="0" w:color="auto"/>
        <w:left w:val="none" w:sz="0" w:space="0" w:color="auto"/>
        <w:bottom w:val="none" w:sz="0" w:space="0" w:color="auto"/>
        <w:right w:val="none" w:sz="0" w:space="0" w:color="auto"/>
      </w:divBdr>
    </w:div>
    <w:div w:id="191308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6D87EF5EB1714E82D2A85EDA5FAAD1" ma:contentTypeVersion="14" ma:contentTypeDescription="Crear nuevo documento." ma:contentTypeScope="" ma:versionID="18c8c9747361acc74042ec067c8aacb0">
  <xsd:schema xmlns:xsd="http://www.w3.org/2001/XMLSchema" xmlns:xs="http://www.w3.org/2001/XMLSchema" xmlns:p="http://schemas.microsoft.com/office/2006/metadata/properties" xmlns:ns3="a94ca9b9-04a0-4df9-a7b0-43de28967ae3" xmlns:ns4="7822a30a-335d-47a4-9d6c-f6cb9635be80" targetNamespace="http://schemas.microsoft.com/office/2006/metadata/properties" ma:root="true" ma:fieldsID="666be9dc87d14144e0cd4903a1d8d528" ns3:_="" ns4:_="">
    <xsd:import namespace="a94ca9b9-04a0-4df9-a7b0-43de28967ae3"/>
    <xsd:import namespace="7822a30a-335d-47a4-9d6c-f6cb9635be8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4:SharedWithUsers" minOccurs="0"/>
                <xsd:element ref="ns4:SharedWithDetails" minOccurs="0"/>
                <xsd:element ref="ns4:SharingHintHash"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ca9b9-04a0-4df9-a7b0-43de28967a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22a30a-335d-47a4-9d6c-f6cb9635be8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94ca9b9-04a0-4df9-a7b0-43de28967a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9F2F-DF81-4363-B6EA-E4E11CFEB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ca9b9-04a0-4df9-a7b0-43de28967ae3"/>
    <ds:schemaRef ds:uri="7822a30a-335d-47a4-9d6c-f6cb9635be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574B7-C188-4846-9651-8A62D71847ED}">
  <ds:schemaRefs>
    <ds:schemaRef ds:uri="http://schemas.microsoft.com/office/2006/metadata/properties"/>
    <ds:schemaRef ds:uri="http://schemas.microsoft.com/office/infopath/2007/PartnerControls"/>
    <ds:schemaRef ds:uri="a94ca9b9-04a0-4df9-a7b0-43de28967ae3"/>
  </ds:schemaRefs>
</ds:datastoreItem>
</file>

<file path=customXml/itemProps3.xml><?xml version="1.0" encoding="utf-8"?>
<ds:datastoreItem xmlns:ds="http://schemas.openxmlformats.org/officeDocument/2006/customXml" ds:itemID="{21B7E1E1-4F67-4910-B64D-0C8026AEE10A}">
  <ds:schemaRefs>
    <ds:schemaRef ds:uri="http://schemas.microsoft.com/sharepoint/v3/contenttype/forms"/>
  </ds:schemaRefs>
</ds:datastoreItem>
</file>

<file path=customXml/itemProps4.xml><?xml version="1.0" encoding="utf-8"?>
<ds:datastoreItem xmlns:ds="http://schemas.openxmlformats.org/officeDocument/2006/customXml" ds:itemID="{83CFDDBE-4499-4735-80CA-B199945A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2027</Words>
  <Characters>11154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LENOVO</cp:lastModifiedBy>
  <cp:revision>1</cp:revision>
  <cp:lastPrinted>2025-05-13T21:49:00Z</cp:lastPrinted>
  <dcterms:created xsi:type="dcterms:W3CDTF">2026-04-21T15:33:00Z</dcterms:created>
  <dcterms:modified xsi:type="dcterms:W3CDTF">2026-06-27T18:24:00Z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0x010100E26D87EF5EB1714E82D2A85EDA5FAAD1</vt:lpwstr>
  </property>
</Properties>
</file>